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4BA2" w14:textId="436AC9E3" w:rsidR="0086354E" w:rsidRDefault="005D453A" w:rsidP="005D453A">
      <w:pPr>
        <w:rPr>
          <w:rFonts w:asciiTheme="minorHAnsi" w:hAnsiTheme="minorHAnsi"/>
          <w:b/>
          <w:sz w:val="22"/>
          <w:szCs w:val="22"/>
          <w:lang w:eastAsia="ar-SA"/>
        </w:rPr>
      </w:pPr>
      <w:r>
        <w:rPr>
          <w:rFonts w:asciiTheme="minorHAnsi" w:hAnsiTheme="minorHAnsi"/>
          <w:sz w:val="22"/>
          <w:szCs w:val="22"/>
          <w:lang w:eastAsia="ar-SA"/>
        </w:rPr>
        <w:t>Namens de regiegroep nodig ik u uit voor</w:t>
      </w:r>
      <w:r w:rsidR="008E11E9">
        <w:rPr>
          <w:rFonts w:asciiTheme="minorHAnsi" w:hAnsiTheme="minorHAnsi"/>
          <w:sz w:val="22"/>
          <w:szCs w:val="22"/>
          <w:lang w:eastAsia="ar-SA"/>
        </w:rPr>
        <w:t xml:space="preserve"> een informatiebijeenkomst</w:t>
      </w:r>
      <w:r w:rsidR="00AC3456">
        <w:rPr>
          <w:rFonts w:asciiTheme="minorHAnsi" w:hAnsi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/>
          <w:sz w:val="22"/>
          <w:szCs w:val="22"/>
          <w:lang w:eastAsia="ar-SA"/>
        </w:rPr>
        <w:t xml:space="preserve">op </w:t>
      </w:r>
      <w:r w:rsidR="000570D6">
        <w:rPr>
          <w:rFonts w:asciiTheme="minorHAnsi" w:hAnsiTheme="minorHAnsi"/>
          <w:b/>
          <w:bCs/>
          <w:sz w:val="22"/>
          <w:szCs w:val="22"/>
          <w:lang w:eastAsia="ar-SA"/>
        </w:rPr>
        <w:t>dins</w:t>
      </w:r>
      <w:r w:rsidR="00A64A65" w:rsidRPr="00A64A65">
        <w:rPr>
          <w:rFonts w:asciiTheme="minorHAnsi" w:hAnsiTheme="minorHAnsi"/>
          <w:b/>
          <w:bCs/>
          <w:sz w:val="22"/>
          <w:szCs w:val="22"/>
          <w:lang w:eastAsia="ar-SA"/>
        </w:rPr>
        <w:t xml:space="preserve">dag </w:t>
      </w:r>
      <w:r w:rsidR="00F05419">
        <w:rPr>
          <w:rFonts w:asciiTheme="minorHAnsi" w:hAnsiTheme="minorHAnsi"/>
          <w:b/>
          <w:bCs/>
          <w:sz w:val="22"/>
          <w:szCs w:val="22"/>
          <w:lang w:eastAsia="ar-SA"/>
        </w:rPr>
        <w:t>23</w:t>
      </w:r>
      <w:r w:rsidR="00A64A65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="005902B5">
        <w:rPr>
          <w:rFonts w:asciiTheme="minorHAnsi" w:hAnsiTheme="minorHAnsi"/>
          <w:b/>
          <w:sz w:val="22"/>
          <w:szCs w:val="22"/>
          <w:lang w:eastAsia="ar-SA"/>
        </w:rPr>
        <w:t xml:space="preserve">mei </w:t>
      </w:r>
      <w:r w:rsidR="00F6595F">
        <w:rPr>
          <w:rFonts w:asciiTheme="minorHAnsi" w:hAnsiTheme="minorHAnsi"/>
          <w:b/>
          <w:sz w:val="22"/>
          <w:szCs w:val="22"/>
          <w:lang w:eastAsia="ar-SA"/>
        </w:rPr>
        <w:t>202</w:t>
      </w:r>
      <w:r w:rsidR="005902B5">
        <w:rPr>
          <w:rFonts w:asciiTheme="minorHAnsi" w:hAnsiTheme="minorHAnsi"/>
          <w:b/>
          <w:sz w:val="22"/>
          <w:szCs w:val="22"/>
          <w:lang w:eastAsia="ar-SA"/>
        </w:rPr>
        <w:t>3</w:t>
      </w:r>
      <w:r w:rsidRPr="00483A6B">
        <w:rPr>
          <w:rFonts w:asciiTheme="minorHAnsi" w:hAnsiTheme="minorHAnsi"/>
          <w:b/>
          <w:sz w:val="22"/>
          <w:szCs w:val="22"/>
          <w:lang w:eastAsia="ar-SA"/>
        </w:rPr>
        <w:t xml:space="preserve"> om </w:t>
      </w:r>
    </w:p>
    <w:p w14:paraId="43D87EDC" w14:textId="77777777" w:rsidR="00AC3456" w:rsidRDefault="00793400" w:rsidP="005D453A">
      <w:pPr>
        <w:rPr>
          <w:rFonts w:asciiTheme="minorHAnsi" w:hAnsiTheme="minorHAnsi"/>
          <w:b/>
          <w:sz w:val="22"/>
          <w:szCs w:val="22"/>
          <w:lang w:eastAsia="ar-SA"/>
        </w:rPr>
      </w:pPr>
      <w:r>
        <w:rPr>
          <w:rFonts w:asciiTheme="minorHAnsi" w:hAnsiTheme="minorHAnsi"/>
          <w:b/>
          <w:sz w:val="22"/>
          <w:szCs w:val="22"/>
          <w:lang w:eastAsia="ar-SA"/>
        </w:rPr>
        <w:t>19</w:t>
      </w:r>
      <w:r w:rsidR="005D453A" w:rsidRPr="00483A6B">
        <w:rPr>
          <w:rFonts w:asciiTheme="minorHAnsi" w:hAnsiTheme="minorHAnsi"/>
          <w:b/>
          <w:sz w:val="22"/>
          <w:szCs w:val="22"/>
          <w:lang w:eastAsia="ar-SA"/>
        </w:rPr>
        <w:t>.</w:t>
      </w:r>
      <w:r w:rsidR="000570D6">
        <w:rPr>
          <w:rFonts w:asciiTheme="minorHAnsi" w:hAnsiTheme="minorHAnsi"/>
          <w:b/>
          <w:sz w:val="22"/>
          <w:szCs w:val="22"/>
          <w:lang w:eastAsia="ar-SA"/>
        </w:rPr>
        <w:t>30</w:t>
      </w:r>
      <w:r w:rsidR="005D453A" w:rsidRPr="00483A6B">
        <w:rPr>
          <w:rFonts w:asciiTheme="minorHAnsi" w:hAnsiTheme="minorHAnsi"/>
          <w:b/>
          <w:sz w:val="22"/>
          <w:szCs w:val="22"/>
          <w:lang w:eastAsia="ar-SA"/>
        </w:rPr>
        <w:t xml:space="preserve"> uur </w:t>
      </w:r>
      <w:r w:rsidR="00AA3876">
        <w:rPr>
          <w:rFonts w:asciiTheme="minorHAnsi" w:hAnsiTheme="minorHAnsi"/>
          <w:b/>
          <w:sz w:val="22"/>
          <w:szCs w:val="22"/>
          <w:lang w:eastAsia="ar-SA"/>
        </w:rPr>
        <w:t>in de raadzaal van het gemeentehuis</w:t>
      </w:r>
      <w:r w:rsidR="005D453A" w:rsidRPr="00AA3876">
        <w:rPr>
          <w:rFonts w:asciiTheme="minorHAnsi" w:hAnsiTheme="minorHAnsi"/>
          <w:b/>
          <w:sz w:val="22"/>
          <w:szCs w:val="22"/>
          <w:lang w:eastAsia="ar-SA"/>
        </w:rPr>
        <w:t>.</w:t>
      </w:r>
      <w:r w:rsidR="005D453A">
        <w:rPr>
          <w:rFonts w:asciiTheme="minorHAnsi" w:hAnsiTheme="minorHAnsi"/>
          <w:b/>
          <w:sz w:val="22"/>
          <w:szCs w:val="22"/>
          <w:lang w:eastAsia="ar-SA"/>
        </w:rPr>
        <w:t xml:space="preserve"> </w:t>
      </w:r>
    </w:p>
    <w:p w14:paraId="6237F822" w14:textId="77777777" w:rsidR="00AC3456" w:rsidRDefault="00AC3456" w:rsidP="005D453A">
      <w:pPr>
        <w:rPr>
          <w:rFonts w:asciiTheme="minorHAnsi" w:hAnsiTheme="minorHAnsi"/>
          <w:b/>
          <w:sz w:val="22"/>
          <w:szCs w:val="22"/>
          <w:lang w:eastAsia="ar-SA"/>
        </w:rPr>
      </w:pPr>
    </w:p>
    <w:p w14:paraId="01CD4EEF" w14:textId="77777777" w:rsidR="00AC3456" w:rsidRDefault="00AC3456" w:rsidP="005B35BF">
      <w:pPr>
        <w:rPr>
          <w:rFonts w:asciiTheme="minorHAnsi" w:hAnsiTheme="minorHAnsi"/>
          <w:sz w:val="22"/>
          <w:szCs w:val="22"/>
        </w:rPr>
      </w:pPr>
    </w:p>
    <w:tbl>
      <w:tblPr>
        <w:tblStyle w:val="Rastertabel2-Accent6"/>
        <w:tblW w:w="0" w:type="auto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491"/>
        <w:gridCol w:w="1037"/>
        <w:gridCol w:w="8111"/>
      </w:tblGrid>
      <w:tr w:rsidR="00CF1B00" w:rsidRPr="00ED1F66" w14:paraId="713DABB6" w14:textId="77777777" w:rsidTr="00CF1B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77EFFC57" w14:textId="77777777" w:rsidR="00CF1B00" w:rsidRPr="00ED3671" w:rsidRDefault="00CF1B00" w:rsidP="005D453A">
            <w:pPr>
              <w:rPr>
                <w:rFonts w:asciiTheme="minorHAnsi" w:hAnsiTheme="minorHAnsi"/>
                <w:b w:val="0"/>
                <w:i/>
                <w:sz w:val="22"/>
                <w:szCs w:val="22"/>
                <w:lang w:eastAsia="ar-SA"/>
              </w:rPr>
            </w:pPr>
            <w:r w:rsidRPr="00ED3671">
              <w:rPr>
                <w:rFonts w:asciiTheme="minorHAnsi" w:hAnsiTheme="minorHAnsi"/>
                <w:b w:val="0"/>
                <w:i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1037" w:type="dxa"/>
          </w:tcPr>
          <w:p w14:paraId="4CB08A6B" w14:textId="77777777" w:rsidR="00CF1B00" w:rsidRPr="00ED3671" w:rsidRDefault="00CF1B00" w:rsidP="005D45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 w:val="22"/>
                <w:szCs w:val="22"/>
                <w:lang w:eastAsia="ar-SA"/>
              </w:rPr>
            </w:pPr>
            <w:r w:rsidRPr="00ED3671">
              <w:rPr>
                <w:rFonts w:asciiTheme="minorHAnsi" w:hAnsiTheme="minorHAnsi"/>
                <w:i/>
                <w:sz w:val="22"/>
                <w:szCs w:val="22"/>
                <w:lang w:eastAsia="ar-SA"/>
              </w:rPr>
              <w:t xml:space="preserve">Begintijd </w:t>
            </w:r>
          </w:p>
        </w:tc>
        <w:tc>
          <w:tcPr>
            <w:tcW w:w="8111" w:type="dxa"/>
          </w:tcPr>
          <w:p w14:paraId="41B8FFE4" w14:textId="77777777" w:rsidR="00CF1B00" w:rsidRPr="00ED3671" w:rsidRDefault="00CF1B00" w:rsidP="005D45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 w:val="22"/>
                <w:szCs w:val="22"/>
                <w:lang w:eastAsia="ar-SA"/>
              </w:rPr>
            </w:pPr>
            <w:r w:rsidRPr="00ED3671">
              <w:rPr>
                <w:rFonts w:asciiTheme="minorHAnsi" w:hAnsiTheme="minorHAnsi"/>
                <w:i/>
                <w:sz w:val="22"/>
                <w:szCs w:val="22"/>
                <w:lang w:eastAsia="ar-SA"/>
              </w:rPr>
              <w:t>Onderwerp en eventuele toelichting</w:t>
            </w:r>
          </w:p>
        </w:tc>
      </w:tr>
      <w:tr w:rsidR="00CF1B00" w:rsidRPr="00ED1F66" w14:paraId="21639F01" w14:textId="77777777" w:rsidTr="00CF1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65F155CF" w14:textId="77777777" w:rsidR="00CF1B00" w:rsidRPr="00ED3671" w:rsidRDefault="00CF1B00" w:rsidP="00ED1F66">
            <w:pPr>
              <w:pStyle w:val="Lijstalinea"/>
              <w:numPr>
                <w:ilvl w:val="0"/>
                <w:numId w:val="17"/>
              </w:numPr>
              <w:ind w:hanging="720"/>
              <w:rPr>
                <w:rFonts w:asciiTheme="minorHAnsi" w:hAnsiTheme="minorHAnsi"/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1037" w:type="dxa"/>
          </w:tcPr>
          <w:p w14:paraId="7675C73A" w14:textId="2DC36896" w:rsidR="00CF1B00" w:rsidRDefault="00CF1B00" w:rsidP="00ED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/>
                <w:sz w:val="22"/>
                <w:szCs w:val="22"/>
                <w:lang w:eastAsia="ar-SA"/>
              </w:rPr>
              <w:t>19:</w:t>
            </w:r>
            <w:r w:rsidR="00AA3876">
              <w:rPr>
                <w:rFonts w:asciiTheme="minorHAnsi" w:hAnsiTheme="minorHAnsi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8111" w:type="dxa"/>
          </w:tcPr>
          <w:p w14:paraId="3FACEB0F" w14:textId="77777777" w:rsidR="00CF1B00" w:rsidRPr="00AC3456" w:rsidRDefault="004339BE" w:rsidP="00AA38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sz w:val="22"/>
                <w:szCs w:val="22"/>
                <w:lang w:eastAsia="ar-SA"/>
              </w:rPr>
            </w:pPr>
            <w:r w:rsidRPr="00AC3456">
              <w:rPr>
                <w:rFonts w:asciiTheme="minorHAnsi" w:hAnsiTheme="minorHAnsi"/>
                <w:b/>
                <w:bCs/>
                <w:sz w:val="22"/>
                <w:szCs w:val="22"/>
                <w:lang w:eastAsia="ar-SA"/>
              </w:rPr>
              <w:t>Opening</w:t>
            </w:r>
          </w:p>
          <w:p w14:paraId="1AED6C62" w14:textId="1E0BA45B" w:rsidR="00AC3456" w:rsidRPr="0086354E" w:rsidRDefault="00AC3456" w:rsidP="00AA38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</w:tr>
      <w:tr w:rsidR="00CF1B00" w:rsidRPr="00ED1F66" w14:paraId="5A9AA79D" w14:textId="77777777" w:rsidTr="00CF1B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05D7B412" w14:textId="77777777" w:rsidR="00CF1B00" w:rsidRPr="00ED3671" w:rsidRDefault="00CF1B00" w:rsidP="00ED1F66">
            <w:pPr>
              <w:pStyle w:val="Lijstalinea"/>
              <w:numPr>
                <w:ilvl w:val="0"/>
                <w:numId w:val="17"/>
              </w:numPr>
              <w:ind w:hanging="720"/>
              <w:rPr>
                <w:rFonts w:asciiTheme="minorHAnsi" w:hAnsiTheme="minorHAnsi"/>
                <w:b w:val="0"/>
                <w:sz w:val="22"/>
                <w:szCs w:val="22"/>
                <w:lang w:eastAsia="ar-SA"/>
              </w:rPr>
            </w:pPr>
          </w:p>
        </w:tc>
        <w:tc>
          <w:tcPr>
            <w:tcW w:w="1037" w:type="dxa"/>
          </w:tcPr>
          <w:p w14:paraId="3F23CDB0" w14:textId="17FF5A80" w:rsidR="00CF1B00" w:rsidRPr="00ED1F66" w:rsidRDefault="000570D6" w:rsidP="00ED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/>
                <w:sz w:val="22"/>
                <w:szCs w:val="22"/>
                <w:lang w:eastAsia="ar-SA"/>
              </w:rPr>
              <w:t>19:32</w:t>
            </w:r>
          </w:p>
        </w:tc>
        <w:tc>
          <w:tcPr>
            <w:tcW w:w="8111" w:type="dxa"/>
          </w:tcPr>
          <w:p w14:paraId="2AE3BCAD" w14:textId="77777777" w:rsidR="00CF1B00" w:rsidRPr="00AC3456" w:rsidRDefault="004339BE" w:rsidP="000570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AC3456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Vaststelling van de agenda</w:t>
            </w:r>
          </w:p>
          <w:p w14:paraId="3D8962A8" w14:textId="67C27A89" w:rsidR="00AC3456" w:rsidRPr="0086354E" w:rsidRDefault="00AC3456" w:rsidP="000570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</w:tr>
      <w:tr w:rsidR="00CF1B00" w:rsidRPr="00ED1F66" w14:paraId="257296ED" w14:textId="77777777" w:rsidTr="00CF1B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7A1D110A" w14:textId="77777777" w:rsidR="00CF1B00" w:rsidRPr="00ED3671" w:rsidRDefault="00CF1B00" w:rsidP="00ED1F66">
            <w:pPr>
              <w:pStyle w:val="Lijstalinea"/>
              <w:numPr>
                <w:ilvl w:val="0"/>
                <w:numId w:val="17"/>
              </w:numPr>
              <w:ind w:hanging="720"/>
              <w:rPr>
                <w:rFonts w:asciiTheme="minorHAnsi" w:hAnsiTheme="minorHAnsi"/>
                <w:b w:val="0"/>
                <w:bCs w:val="0"/>
                <w:sz w:val="22"/>
                <w:szCs w:val="22"/>
                <w:lang w:eastAsia="ar-SA"/>
              </w:rPr>
            </w:pPr>
          </w:p>
        </w:tc>
        <w:tc>
          <w:tcPr>
            <w:tcW w:w="1037" w:type="dxa"/>
          </w:tcPr>
          <w:p w14:paraId="4823B920" w14:textId="6857A3AE" w:rsidR="00CF1B00" w:rsidRDefault="000570D6" w:rsidP="00ED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/>
                <w:sz w:val="22"/>
                <w:szCs w:val="22"/>
                <w:lang w:eastAsia="ar-SA"/>
              </w:rPr>
              <w:t>19:35</w:t>
            </w:r>
          </w:p>
        </w:tc>
        <w:tc>
          <w:tcPr>
            <w:tcW w:w="8111" w:type="dxa"/>
          </w:tcPr>
          <w:p w14:paraId="75BDBB84" w14:textId="77777777" w:rsidR="00AC3456" w:rsidRPr="00AC3456" w:rsidRDefault="00AC3456" w:rsidP="00E43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AC3456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Formatieplan </w:t>
            </w:r>
          </w:p>
          <w:p w14:paraId="152729F2" w14:textId="54470170" w:rsidR="004339BE" w:rsidRDefault="00415568" w:rsidP="00E43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Toelichting</w:t>
            </w:r>
          </w:p>
          <w:p w14:paraId="4AE2CB21" w14:textId="77777777" w:rsidR="00415568" w:rsidRDefault="00415568" w:rsidP="00E43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Gelegenheid tot het stellen van vragen</w:t>
            </w:r>
          </w:p>
          <w:p w14:paraId="1739F4D7" w14:textId="7DCA09B1" w:rsidR="00AC3456" w:rsidRPr="004339BE" w:rsidRDefault="00AC3456" w:rsidP="00E43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CF1B00" w:rsidRPr="00ED1F66" w14:paraId="54522BD0" w14:textId="77777777" w:rsidTr="00CF1B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1" w:type="dxa"/>
          </w:tcPr>
          <w:p w14:paraId="2148EB92" w14:textId="77777777" w:rsidR="00CF1B00" w:rsidRPr="00ED3671" w:rsidRDefault="00CF1B00" w:rsidP="00ED1F66">
            <w:pPr>
              <w:pStyle w:val="Lijstalinea"/>
              <w:numPr>
                <w:ilvl w:val="0"/>
                <w:numId w:val="17"/>
              </w:numPr>
              <w:ind w:hanging="720"/>
              <w:rPr>
                <w:rFonts w:asciiTheme="minorHAnsi" w:hAnsiTheme="minorHAnsi"/>
                <w:b w:val="0"/>
                <w:bCs w:val="0"/>
                <w:sz w:val="22"/>
                <w:szCs w:val="22"/>
                <w:lang w:eastAsia="ar-SA"/>
              </w:rPr>
            </w:pPr>
          </w:p>
        </w:tc>
        <w:tc>
          <w:tcPr>
            <w:tcW w:w="1037" w:type="dxa"/>
          </w:tcPr>
          <w:p w14:paraId="058204C1" w14:textId="7C574B42" w:rsidR="00CF1B00" w:rsidRDefault="00CF1B00" w:rsidP="00ED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/>
                <w:sz w:val="22"/>
                <w:szCs w:val="22"/>
                <w:lang w:eastAsia="ar-SA"/>
              </w:rPr>
              <w:t>2</w:t>
            </w:r>
            <w:r w:rsidR="000570D6">
              <w:rPr>
                <w:rFonts w:asciiTheme="minorHAnsi" w:hAnsiTheme="minorHAnsi"/>
                <w:sz w:val="22"/>
                <w:szCs w:val="22"/>
                <w:lang w:eastAsia="ar-SA"/>
              </w:rPr>
              <w:t>1:00</w:t>
            </w:r>
          </w:p>
        </w:tc>
        <w:tc>
          <w:tcPr>
            <w:tcW w:w="8111" w:type="dxa"/>
          </w:tcPr>
          <w:p w14:paraId="45094072" w14:textId="77777777" w:rsidR="00CF1B00" w:rsidRPr="00AC3456" w:rsidRDefault="00CF1B00" w:rsidP="00A64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AC3456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 xml:space="preserve">Afsluiting </w:t>
            </w:r>
          </w:p>
          <w:p w14:paraId="7064565D" w14:textId="79978654" w:rsidR="00AC3456" w:rsidRPr="000570D6" w:rsidRDefault="00AC3456" w:rsidP="00A64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</w:p>
        </w:tc>
      </w:tr>
    </w:tbl>
    <w:p w14:paraId="4CB69417" w14:textId="77777777" w:rsidR="005D453A" w:rsidRPr="00BD0BB9" w:rsidRDefault="005D453A" w:rsidP="005D453A">
      <w:pPr>
        <w:rPr>
          <w:rFonts w:asciiTheme="minorHAnsi" w:hAnsiTheme="minorHAnsi"/>
          <w:sz w:val="22"/>
          <w:szCs w:val="22"/>
          <w:lang w:eastAsia="ar-SA"/>
        </w:rPr>
      </w:pPr>
    </w:p>
    <w:p w14:paraId="135C0C3A" w14:textId="10A12284" w:rsidR="00F4456D" w:rsidRDefault="00F4456D" w:rsidP="00F4456D">
      <w:pPr>
        <w:rPr>
          <w:rFonts w:asciiTheme="minorHAnsi" w:hAnsiTheme="minorHAnsi"/>
          <w:sz w:val="22"/>
          <w:szCs w:val="22"/>
        </w:rPr>
      </w:pPr>
      <w:r w:rsidRPr="00F4456D">
        <w:rPr>
          <w:rFonts w:asciiTheme="minorHAnsi" w:hAnsiTheme="minorHAnsi"/>
          <w:sz w:val="22"/>
          <w:szCs w:val="22"/>
        </w:rPr>
        <w:t>Met vriendelijke groet,</w:t>
      </w:r>
    </w:p>
    <w:p w14:paraId="6CE2FB48" w14:textId="16964CBB" w:rsidR="00134E02" w:rsidRDefault="008B7E2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="00F4547D">
        <w:rPr>
          <w:rFonts w:asciiTheme="minorHAnsi" w:hAnsiTheme="minorHAnsi"/>
          <w:sz w:val="22"/>
          <w:szCs w:val="22"/>
        </w:rPr>
        <w:t>e voorzitter</w:t>
      </w:r>
      <w:r w:rsidR="00BF0173">
        <w:rPr>
          <w:rFonts w:asciiTheme="minorHAnsi" w:hAnsiTheme="minorHAnsi"/>
          <w:sz w:val="22"/>
          <w:szCs w:val="22"/>
        </w:rPr>
        <w:t>,</w:t>
      </w:r>
    </w:p>
    <w:p w14:paraId="1F0A5AF5" w14:textId="6B50253E" w:rsidR="00BF0173" w:rsidRDefault="00BF0173">
      <w:pPr>
        <w:rPr>
          <w:rFonts w:asciiTheme="minorHAnsi" w:hAnsiTheme="minorHAnsi"/>
          <w:sz w:val="22"/>
          <w:szCs w:val="22"/>
        </w:rPr>
      </w:pPr>
    </w:p>
    <w:p w14:paraId="7CB1BD39" w14:textId="49B51DBB" w:rsidR="00BF0173" w:rsidRDefault="00BF0173">
      <w:pPr>
        <w:rPr>
          <w:rFonts w:asciiTheme="minorHAnsi" w:hAnsiTheme="minorHAnsi"/>
          <w:sz w:val="22"/>
          <w:szCs w:val="22"/>
        </w:rPr>
      </w:pPr>
    </w:p>
    <w:sectPr w:rsidR="00BF0173" w:rsidSect="004B7596">
      <w:headerReference w:type="default" r:id="rId8"/>
      <w:headerReference w:type="first" r:id="rId9"/>
      <w:footerReference w:type="first" r:id="rId10"/>
      <w:pgSz w:w="11906" w:h="16838" w:code="9"/>
      <w:pgMar w:top="1247" w:right="849" w:bottom="1134" w:left="1134" w:header="0" w:footer="244" w:gutter="0"/>
      <w:paperSrc w:first="287" w:other="28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5D5A" w14:textId="77777777" w:rsidR="003C413B" w:rsidRDefault="003C413B">
      <w:r>
        <w:separator/>
      </w:r>
    </w:p>
  </w:endnote>
  <w:endnote w:type="continuationSeparator" w:id="0">
    <w:p w14:paraId="1D6BD76B" w14:textId="77777777" w:rsidR="003C413B" w:rsidRDefault="003C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Condensed">
    <w:altName w:val="Univers Condensed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SFUITex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BEF9" w14:textId="77777777" w:rsidR="004B7596" w:rsidRPr="00EA7C60" w:rsidRDefault="004B7596" w:rsidP="004B7596">
    <w:pPr>
      <w:tabs>
        <w:tab w:val="left" w:pos="993"/>
      </w:tabs>
      <w:rPr>
        <w:rFonts w:asciiTheme="minorHAnsi" w:hAnsiTheme="minorHAnsi"/>
        <w:sz w:val="16"/>
        <w:szCs w:val="16"/>
        <w:lang w:val="en-US"/>
      </w:rPr>
    </w:pPr>
    <w:proofErr w:type="spellStart"/>
    <w:r w:rsidRPr="00EA7C60">
      <w:rPr>
        <w:rFonts w:asciiTheme="minorHAnsi" w:hAnsiTheme="minorHAnsi"/>
        <w:sz w:val="16"/>
        <w:szCs w:val="16"/>
        <w:lang w:val="en-US"/>
      </w:rPr>
      <w:t>Correspondentieadres</w:t>
    </w:r>
    <w:proofErr w:type="spellEnd"/>
    <w:r w:rsidRPr="00EA7C60">
      <w:rPr>
        <w:rFonts w:asciiTheme="minorHAnsi" w:hAnsiTheme="minorHAnsi"/>
        <w:sz w:val="16"/>
        <w:szCs w:val="16"/>
        <w:lang w:val="en-US"/>
      </w:rPr>
      <w:t xml:space="preserve"> | Postbus 17 | 5050 AA Goirle | (013) 5310 610 | </w:t>
    </w:r>
    <w:hyperlink r:id="rId1" w:history="1">
      <w:r w:rsidRPr="00EA7C60">
        <w:rPr>
          <w:rStyle w:val="Hyperlink"/>
          <w:rFonts w:asciiTheme="minorHAnsi" w:hAnsiTheme="minorHAnsi"/>
          <w:sz w:val="16"/>
          <w:szCs w:val="16"/>
          <w:lang w:val="en-US"/>
        </w:rPr>
        <w:t>info@goirle.nl</w:t>
      </w:r>
    </w:hyperlink>
  </w:p>
  <w:p w14:paraId="6F314533" w14:textId="77777777" w:rsidR="004B7596" w:rsidRDefault="004B7596" w:rsidP="004B7596">
    <w:pPr>
      <w:pStyle w:val="Voettekst"/>
    </w:pPr>
    <w:r w:rsidRPr="00622916">
      <w:rPr>
        <w:rFonts w:asciiTheme="minorHAnsi" w:hAnsiTheme="minorHAnsi"/>
        <w:sz w:val="16"/>
        <w:szCs w:val="16"/>
      </w:rPr>
      <w:t xml:space="preserve">Bezoekadres | Gemeentehuis Goirle | Oranjeplein 1 | www.goirle.nl  </w:t>
    </w:r>
    <w:r w:rsidRPr="00622916">
      <w:rPr>
        <w:rFonts w:asciiTheme="minorHAnsi" w:hAnsiTheme="minorHAnsi"/>
        <w:sz w:val="16"/>
        <w:szCs w:val="16"/>
      </w:rPr>
      <w:br/>
      <w:t xml:space="preserve">IBAN-nummer | </w:t>
    </w:r>
    <w:r w:rsidRPr="00FA0705">
      <w:rPr>
        <w:rFonts w:asciiTheme="minorHAnsi" w:hAnsiTheme="minorHAnsi"/>
        <w:sz w:val="16"/>
        <w:szCs w:val="16"/>
      </w:rPr>
      <w:t>NL86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BNGH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02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85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00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28</w:t>
    </w:r>
    <w:r>
      <w:rPr>
        <w:rFonts w:asciiTheme="minorHAnsi" w:hAnsiTheme="minorHAnsi"/>
        <w:sz w:val="16"/>
        <w:szCs w:val="16"/>
      </w:rPr>
      <w:t xml:space="preserve"> </w:t>
    </w:r>
    <w:r w:rsidRPr="00FA0705">
      <w:rPr>
        <w:rFonts w:asciiTheme="minorHAnsi" w:hAnsiTheme="minorHAnsi"/>
        <w:sz w:val="16"/>
        <w:szCs w:val="16"/>
      </w:rPr>
      <w:t>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637E" w14:textId="77777777" w:rsidR="003C413B" w:rsidRDefault="003C413B">
      <w:r>
        <w:separator/>
      </w:r>
    </w:p>
  </w:footnote>
  <w:footnote w:type="continuationSeparator" w:id="0">
    <w:p w14:paraId="2EBEADA5" w14:textId="77777777" w:rsidR="003C413B" w:rsidRDefault="003C4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04D0" w14:textId="77777777" w:rsidR="00C007A9" w:rsidRDefault="00C007A9"/>
  <w:tbl>
    <w:tblPr>
      <w:tblW w:w="0" w:type="auto"/>
      <w:tblInd w:w="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95"/>
      <w:gridCol w:w="1985"/>
      <w:gridCol w:w="1691"/>
    </w:tblGrid>
    <w:tr w:rsidR="00C007A9" w14:paraId="6A6605B5" w14:textId="77777777" w:rsidTr="0034461F">
      <w:trPr>
        <w:cantSplit/>
        <w:trHeight w:hRule="exact" w:val="301"/>
      </w:trPr>
      <w:tc>
        <w:tcPr>
          <w:tcW w:w="2495" w:type="dxa"/>
        </w:tcPr>
        <w:p w14:paraId="1A128C49" w14:textId="77777777" w:rsidR="00C007A9" w:rsidRDefault="00C007A9">
          <w:pPr>
            <w:tabs>
              <w:tab w:val="left" w:pos="3969"/>
              <w:tab w:val="left" w:pos="6804"/>
            </w:tabs>
            <w:rPr>
              <w:b/>
              <w:i/>
              <w:sz w:val="20"/>
            </w:rPr>
          </w:pPr>
        </w:p>
      </w:tc>
      <w:tc>
        <w:tcPr>
          <w:tcW w:w="1985" w:type="dxa"/>
        </w:tcPr>
        <w:p w14:paraId="549C9580" w14:textId="77777777" w:rsidR="00C007A9" w:rsidRDefault="00C007A9">
          <w:pPr>
            <w:tabs>
              <w:tab w:val="left" w:pos="3969"/>
              <w:tab w:val="left" w:pos="6804"/>
            </w:tabs>
            <w:rPr>
              <w:b/>
              <w:i/>
              <w:sz w:val="20"/>
            </w:rPr>
          </w:pPr>
        </w:p>
      </w:tc>
      <w:tc>
        <w:tcPr>
          <w:tcW w:w="1691" w:type="dxa"/>
        </w:tcPr>
        <w:p w14:paraId="16202632" w14:textId="77777777" w:rsidR="00C007A9" w:rsidRDefault="00C007A9">
          <w:pPr>
            <w:tabs>
              <w:tab w:val="left" w:pos="3969"/>
              <w:tab w:val="left" w:pos="6804"/>
            </w:tabs>
            <w:rPr>
              <w:b/>
              <w:i/>
              <w:sz w:val="20"/>
            </w:rPr>
          </w:pPr>
        </w:p>
      </w:tc>
    </w:tr>
    <w:tr w:rsidR="00C007A9" w14:paraId="46D9247A" w14:textId="77777777" w:rsidTr="0034461F">
      <w:tc>
        <w:tcPr>
          <w:tcW w:w="2495" w:type="dxa"/>
        </w:tcPr>
        <w:p w14:paraId="66F5DDC6" w14:textId="77777777" w:rsidR="00C007A9" w:rsidRPr="00B320E3" w:rsidRDefault="00C007A9">
          <w:pPr>
            <w:tabs>
              <w:tab w:val="left" w:pos="3969"/>
              <w:tab w:val="left" w:pos="6804"/>
            </w:tabs>
            <w:rPr>
              <w:rFonts w:asciiTheme="minorHAnsi" w:hAnsiTheme="minorHAnsi"/>
              <w:b/>
              <w:i/>
              <w:sz w:val="20"/>
            </w:rPr>
          </w:pPr>
          <w:r w:rsidRPr="00B320E3">
            <w:rPr>
              <w:rFonts w:asciiTheme="minorHAnsi" w:hAnsiTheme="minorHAnsi"/>
              <w:b/>
              <w:i/>
              <w:sz w:val="20"/>
            </w:rPr>
            <w:t>Bladnummer</w:t>
          </w:r>
        </w:p>
      </w:tc>
      <w:tc>
        <w:tcPr>
          <w:tcW w:w="1985" w:type="dxa"/>
        </w:tcPr>
        <w:p w14:paraId="0149D9CA" w14:textId="77777777" w:rsidR="00C007A9" w:rsidRPr="00B320E3" w:rsidRDefault="00C007A9">
          <w:pPr>
            <w:tabs>
              <w:tab w:val="left" w:pos="3969"/>
              <w:tab w:val="left" w:pos="6804"/>
            </w:tabs>
            <w:rPr>
              <w:rFonts w:asciiTheme="minorHAnsi" w:hAnsiTheme="minorHAnsi"/>
              <w:b/>
              <w:i/>
              <w:sz w:val="20"/>
            </w:rPr>
          </w:pPr>
        </w:p>
      </w:tc>
      <w:tc>
        <w:tcPr>
          <w:tcW w:w="1691" w:type="dxa"/>
        </w:tcPr>
        <w:p w14:paraId="0934BA3B" w14:textId="77777777" w:rsidR="00C007A9" w:rsidRPr="00B320E3" w:rsidRDefault="00C007A9">
          <w:pPr>
            <w:tabs>
              <w:tab w:val="left" w:pos="3969"/>
              <w:tab w:val="left" w:pos="6804"/>
            </w:tabs>
            <w:rPr>
              <w:rFonts w:asciiTheme="minorHAnsi" w:hAnsiTheme="minorHAnsi"/>
              <w:b/>
              <w:i/>
              <w:sz w:val="20"/>
            </w:rPr>
          </w:pPr>
        </w:p>
      </w:tc>
    </w:tr>
    <w:tr w:rsidR="00C007A9" w14:paraId="4AB0EC42" w14:textId="77777777" w:rsidTr="0034461F">
      <w:tc>
        <w:tcPr>
          <w:tcW w:w="2495" w:type="dxa"/>
        </w:tcPr>
        <w:p w14:paraId="135946C2" w14:textId="77777777" w:rsidR="00C007A9" w:rsidRPr="00B320E3" w:rsidRDefault="00C007A9" w:rsidP="00111CA1">
          <w:pPr>
            <w:tabs>
              <w:tab w:val="left" w:pos="3969"/>
              <w:tab w:val="left" w:pos="6804"/>
            </w:tabs>
            <w:rPr>
              <w:rFonts w:asciiTheme="minorHAnsi" w:hAnsiTheme="minorHAnsi"/>
              <w:b/>
              <w:i/>
              <w:sz w:val="20"/>
            </w:rPr>
          </w:pPr>
          <w:r w:rsidRPr="00B320E3">
            <w:rPr>
              <w:rFonts w:asciiTheme="minorHAnsi" w:hAnsiTheme="minorHAnsi"/>
              <w:sz w:val="20"/>
            </w:rPr>
            <w:fldChar w:fldCharType="begin"/>
          </w:r>
          <w:r w:rsidRPr="00B320E3">
            <w:rPr>
              <w:rFonts w:asciiTheme="minorHAnsi" w:hAnsiTheme="minorHAnsi"/>
              <w:sz w:val="20"/>
            </w:rPr>
            <w:instrText xml:space="preserve"> PAGE </w:instrText>
          </w:r>
          <w:r w:rsidRPr="00B320E3">
            <w:rPr>
              <w:rFonts w:asciiTheme="minorHAnsi" w:hAnsiTheme="minorHAnsi"/>
              <w:sz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</w:rPr>
            <w:t>2</w:t>
          </w:r>
          <w:r w:rsidRPr="00B320E3">
            <w:rPr>
              <w:rFonts w:asciiTheme="minorHAnsi" w:hAnsiTheme="minorHAnsi"/>
              <w:sz w:val="20"/>
            </w:rPr>
            <w:fldChar w:fldCharType="end"/>
          </w:r>
          <w:r w:rsidRPr="00B320E3">
            <w:rPr>
              <w:rFonts w:asciiTheme="minorHAnsi" w:hAnsiTheme="minorHAnsi"/>
              <w:sz w:val="20"/>
            </w:rPr>
            <w:t xml:space="preserve"> van </w:t>
          </w:r>
          <w:r>
            <w:rPr>
              <w:rFonts w:asciiTheme="minorHAnsi" w:hAnsiTheme="minorHAnsi"/>
              <w:sz w:val="20"/>
            </w:rPr>
            <w:fldChar w:fldCharType="begin"/>
          </w:r>
          <w:r>
            <w:rPr>
              <w:rFonts w:asciiTheme="minorHAnsi" w:hAnsiTheme="minorHAnsi"/>
              <w:sz w:val="20"/>
            </w:rPr>
            <w:instrText xml:space="preserve"> numpages </w:instrText>
          </w:r>
          <w:r>
            <w:rPr>
              <w:rFonts w:asciiTheme="minorHAnsi" w:hAnsiTheme="minorHAnsi"/>
              <w:sz w:val="20"/>
            </w:rPr>
            <w:fldChar w:fldCharType="separate"/>
          </w:r>
          <w:r>
            <w:rPr>
              <w:rFonts w:asciiTheme="minorHAnsi" w:hAnsiTheme="minorHAnsi"/>
              <w:noProof/>
              <w:sz w:val="20"/>
            </w:rPr>
            <w:t>2</w:t>
          </w:r>
          <w:r>
            <w:rPr>
              <w:rFonts w:asciiTheme="minorHAnsi" w:hAnsiTheme="minorHAnsi"/>
              <w:sz w:val="20"/>
            </w:rPr>
            <w:fldChar w:fldCharType="end"/>
          </w:r>
        </w:p>
      </w:tc>
      <w:tc>
        <w:tcPr>
          <w:tcW w:w="1985" w:type="dxa"/>
        </w:tcPr>
        <w:p w14:paraId="62FC47F5" w14:textId="77777777" w:rsidR="00C007A9" w:rsidRPr="00B320E3" w:rsidRDefault="00C007A9">
          <w:pPr>
            <w:pStyle w:val="Voettekst"/>
            <w:tabs>
              <w:tab w:val="clear" w:pos="4536"/>
              <w:tab w:val="clear" w:pos="9072"/>
              <w:tab w:val="left" w:pos="3969"/>
              <w:tab w:val="left" w:pos="6804"/>
            </w:tabs>
            <w:rPr>
              <w:rFonts w:asciiTheme="minorHAnsi" w:hAnsiTheme="minorHAnsi"/>
              <w:sz w:val="20"/>
            </w:rPr>
          </w:pPr>
        </w:p>
      </w:tc>
      <w:tc>
        <w:tcPr>
          <w:tcW w:w="1691" w:type="dxa"/>
        </w:tcPr>
        <w:p w14:paraId="036166C9" w14:textId="77777777" w:rsidR="00C007A9" w:rsidRPr="00B320E3" w:rsidRDefault="00C007A9" w:rsidP="00BA6569">
          <w:pPr>
            <w:tabs>
              <w:tab w:val="left" w:pos="3969"/>
              <w:tab w:val="left" w:pos="6804"/>
            </w:tabs>
            <w:rPr>
              <w:rFonts w:asciiTheme="minorHAnsi" w:hAnsiTheme="minorHAnsi"/>
              <w:b/>
              <w:i/>
              <w:sz w:val="20"/>
            </w:rPr>
          </w:pPr>
        </w:p>
      </w:tc>
    </w:tr>
    <w:tr w:rsidR="00C007A9" w14:paraId="0D12D2B4" w14:textId="77777777" w:rsidTr="0034461F">
      <w:tc>
        <w:tcPr>
          <w:tcW w:w="2495" w:type="dxa"/>
        </w:tcPr>
        <w:p w14:paraId="00648582" w14:textId="77777777" w:rsidR="00C007A9" w:rsidRPr="00B320E3" w:rsidRDefault="00C007A9">
          <w:pPr>
            <w:tabs>
              <w:tab w:val="left" w:pos="3969"/>
              <w:tab w:val="left" w:pos="6804"/>
            </w:tabs>
            <w:rPr>
              <w:rFonts w:asciiTheme="minorHAnsi" w:hAnsiTheme="minorHAnsi"/>
              <w:sz w:val="20"/>
            </w:rPr>
          </w:pPr>
        </w:p>
      </w:tc>
      <w:tc>
        <w:tcPr>
          <w:tcW w:w="1985" w:type="dxa"/>
        </w:tcPr>
        <w:p w14:paraId="2B62846D" w14:textId="77777777" w:rsidR="00C007A9" w:rsidRPr="00B320E3" w:rsidRDefault="00C007A9">
          <w:pPr>
            <w:pStyle w:val="Voettekst"/>
            <w:tabs>
              <w:tab w:val="clear" w:pos="4536"/>
              <w:tab w:val="clear" w:pos="9072"/>
              <w:tab w:val="left" w:pos="3969"/>
              <w:tab w:val="left" w:pos="6804"/>
            </w:tabs>
            <w:rPr>
              <w:rFonts w:asciiTheme="minorHAnsi" w:hAnsiTheme="minorHAnsi"/>
              <w:sz w:val="20"/>
            </w:rPr>
          </w:pPr>
        </w:p>
      </w:tc>
      <w:tc>
        <w:tcPr>
          <w:tcW w:w="1691" w:type="dxa"/>
        </w:tcPr>
        <w:p w14:paraId="7D7F05EA" w14:textId="77777777" w:rsidR="00C007A9" w:rsidRPr="00B320E3" w:rsidRDefault="00C007A9">
          <w:pPr>
            <w:tabs>
              <w:tab w:val="left" w:pos="3969"/>
              <w:tab w:val="left" w:pos="6804"/>
            </w:tabs>
            <w:rPr>
              <w:rFonts w:asciiTheme="minorHAnsi" w:hAnsiTheme="minorHAnsi"/>
              <w:sz w:val="20"/>
            </w:rPr>
          </w:pPr>
        </w:p>
      </w:tc>
    </w:tr>
  </w:tbl>
  <w:p w14:paraId="2629FE10" w14:textId="77777777" w:rsidR="00C007A9" w:rsidRDefault="00C007A9">
    <w:pPr>
      <w:tabs>
        <w:tab w:val="left" w:pos="3402"/>
        <w:tab w:val="left" w:pos="680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2FCAF" w14:textId="05604252" w:rsidR="004B7596" w:rsidRDefault="004B7596">
    <w:pPr>
      <w:pStyle w:val="Koptekst"/>
    </w:pPr>
  </w:p>
  <w:tbl>
    <w:tblPr>
      <w:tblW w:w="9075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55"/>
      <w:gridCol w:w="1268"/>
      <w:gridCol w:w="1003"/>
      <w:gridCol w:w="2268"/>
      <w:gridCol w:w="1275"/>
      <w:gridCol w:w="6"/>
    </w:tblGrid>
    <w:tr w:rsidR="004B7596" w:rsidRPr="00C80C4C" w14:paraId="41FAEF5D" w14:textId="77777777" w:rsidTr="00B46006">
      <w:trPr>
        <w:gridAfter w:val="1"/>
        <w:wAfter w:w="6" w:type="dxa"/>
        <w:cantSplit/>
        <w:trHeight w:hRule="exact" w:val="539"/>
      </w:trPr>
      <w:tc>
        <w:tcPr>
          <w:tcW w:w="9069" w:type="dxa"/>
          <w:gridSpan w:val="5"/>
        </w:tcPr>
        <w:p w14:paraId="7B749166" w14:textId="5762F6A6" w:rsidR="00E80B4E" w:rsidRPr="00C80C4C" w:rsidRDefault="00E80B4E" w:rsidP="00851EA8">
          <w:pPr>
            <w:rPr>
              <w:rFonts w:asciiTheme="minorHAnsi" w:hAnsiTheme="minorHAnsi"/>
              <w:b/>
              <w:i/>
              <w:sz w:val="40"/>
              <w:szCs w:val="40"/>
            </w:rPr>
          </w:pPr>
        </w:p>
      </w:tc>
    </w:tr>
    <w:tr w:rsidR="004B7596" w14:paraId="320AD2D6" w14:textId="77777777" w:rsidTr="00B46006">
      <w:trPr>
        <w:gridAfter w:val="1"/>
        <w:wAfter w:w="6" w:type="dxa"/>
        <w:cantSplit/>
        <w:trHeight w:hRule="exact" w:val="881"/>
      </w:trPr>
      <w:tc>
        <w:tcPr>
          <w:tcW w:w="7794" w:type="dxa"/>
          <w:gridSpan w:val="4"/>
        </w:tcPr>
        <w:p w14:paraId="52BD9F9F" w14:textId="5A17A006" w:rsidR="004B7596" w:rsidRPr="00CB5BF1" w:rsidRDefault="00760C6E" w:rsidP="004B7596">
          <w:pPr>
            <w:rPr>
              <w:rFonts w:asciiTheme="minorHAnsi" w:hAnsiTheme="minorHAnsi"/>
              <w:b/>
              <w:i/>
              <w:sz w:val="22"/>
              <w:szCs w:val="22"/>
            </w:rPr>
          </w:pPr>
          <w:bookmarkStart w:id="0" w:name="PBO_SECTOR"/>
          <w:bookmarkEnd w:id="0"/>
          <w:r>
            <w:rPr>
              <w:rFonts w:asciiTheme="minorHAnsi" w:hAnsiTheme="minorHAnsi"/>
              <w:b/>
              <w:i/>
              <w:sz w:val="22"/>
              <w:szCs w:val="22"/>
            </w:rPr>
            <w:t>Griffie</w:t>
          </w:r>
        </w:p>
        <w:p w14:paraId="4FA172A0" w14:textId="77777777" w:rsidR="004B7596" w:rsidRPr="00CB5BF1" w:rsidRDefault="004B7596" w:rsidP="004B7596">
          <w:pPr>
            <w:rPr>
              <w:rFonts w:asciiTheme="minorHAnsi" w:hAnsiTheme="minorHAnsi"/>
              <w:b/>
              <w:i/>
              <w:sz w:val="22"/>
              <w:szCs w:val="22"/>
            </w:rPr>
          </w:pPr>
          <w:r w:rsidRPr="00CB5BF1">
            <w:rPr>
              <w:rFonts w:asciiTheme="minorHAnsi" w:hAnsiTheme="minorHAnsi"/>
              <w:b/>
              <w:i/>
              <w:sz w:val="22"/>
              <w:szCs w:val="22"/>
            </w:rPr>
            <w:br/>
          </w:r>
          <w:bookmarkStart w:id="1" w:name="PBO_AFDELING"/>
          <w:bookmarkEnd w:id="1"/>
        </w:p>
      </w:tc>
      <w:tc>
        <w:tcPr>
          <w:tcW w:w="1275" w:type="dxa"/>
        </w:tcPr>
        <w:p w14:paraId="7FB7321F" w14:textId="77777777" w:rsidR="004B7596" w:rsidRDefault="004B7596" w:rsidP="004B7596">
          <w:pPr>
            <w:rPr>
              <w:b/>
              <w:i/>
            </w:rPr>
          </w:pPr>
        </w:p>
      </w:tc>
    </w:tr>
    <w:tr w:rsidR="004B7596" w14:paraId="69F75A0C" w14:textId="77777777" w:rsidTr="00B46006">
      <w:trPr>
        <w:gridAfter w:val="1"/>
        <w:wAfter w:w="6" w:type="dxa"/>
        <w:cantSplit/>
        <w:trHeight w:val="698"/>
      </w:trPr>
      <w:tc>
        <w:tcPr>
          <w:tcW w:w="7794" w:type="dxa"/>
          <w:gridSpan w:val="4"/>
        </w:tcPr>
        <w:p w14:paraId="64473415" w14:textId="77777777" w:rsidR="004B7596" w:rsidRPr="00CB5BF1" w:rsidRDefault="004B7596" w:rsidP="004B7596">
          <w:pPr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1275" w:type="dxa"/>
          <w:vMerge w:val="restart"/>
        </w:tcPr>
        <w:p w14:paraId="1AA5E964" w14:textId="53E14D53" w:rsidR="004B7596" w:rsidRDefault="001E6819" w:rsidP="004B7596"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FE35957" wp14:editId="009A2331">
                <wp:simplePos x="0" y="0"/>
                <wp:positionH relativeFrom="column">
                  <wp:posOffset>-454660</wp:posOffset>
                </wp:positionH>
                <wp:positionV relativeFrom="paragraph">
                  <wp:posOffset>-462915</wp:posOffset>
                </wp:positionV>
                <wp:extent cx="1972945" cy="1375183"/>
                <wp:effectExtent l="0" t="0" r="825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2945" cy="13751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B7596" w14:paraId="471A50B5" w14:textId="77777777" w:rsidTr="00B46006">
      <w:trPr>
        <w:gridAfter w:val="1"/>
        <w:wAfter w:w="6" w:type="dxa"/>
        <w:cantSplit/>
        <w:trHeight w:val="1686"/>
      </w:trPr>
      <w:tc>
        <w:tcPr>
          <w:tcW w:w="3255" w:type="dxa"/>
        </w:tcPr>
        <w:p w14:paraId="51466B74" w14:textId="77777777" w:rsidR="004B7596" w:rsidRPr="00CB5BF1" w:rsidRDefault="00E54EFB" w:rsidP="004B7596">
          <w:pPr>
            <w:rPr>
              <w:rFonts w:asciiTheme="minorHAnsi" w:hAnsiTheme="minorHAnsi"/>
              <w:sz w:val="22"/>
              <w:szCs w:val="22"/>
            </w:rPr>
          </w:pPr>
          <w:r>
            <w:rPr>
              <w:rFonts w:asciiTheme="minorHAnsi" w:hAnsiTheme="minorHAnsi"/>
              <w:sz w:val="22"/>
              <w:szCs w:val="22"/>
            </w:rPr>
            <w:t>Raads- en burgerleden</w:t>
          </w:r>
          <w:r>
            <w:rPr>
              <w:rFonts w:asciiTheme="minorHAnsi" w:hAnsiTheme="minorHAnsi"/>
              <w:sz w:val="22"/>
              <w:szCs w:val="22"/>
            </w:rPr>
            <w:br/>
            <w:t>Gemeente Goirle</w:t>
          </w:r>
          <w:r w:rsidR="004B7596" w:rsidRPr="00CB5BF1">
            <w:rPr>
              <w:rFonts w:asciiTheme="minorHAnsi" w:hAnsiTheme="minorHAnsi"/>
              <w:sz w:val="22"/>
              <w:szCs w:val="22"/>
            </w:rPr>
            <w:br/>
          </w:r>
          <w:bookmarkStart w:id="2" w:name="PBO_ONT3"/>
          <w:bookmarkEnd w:id="2"/>
          <w:r w:rsidR="004B7596" w:rsidRPr="00CB5BF1">
            <w:rPr>
              <w:rFonts w:asciiTheme="minorHAnsi" w:hAnsiTheme="minorHAnsi"/>
              <w:sz w:val="22"/>
              <w:szCs w:val="22"/>
            </w:rPr>
            <w:br/>
          </w:r>
          <w:bookmarkStart w:id="3" w:name="PBO_ONT4"/>
          <w:bookmarkEnd w:id="3"/>
          <w:r w:rsidR="004B7596" w:rsidRPr="00CB5BF1">
            <w:rPr>
              <w:rFonts w:asciiTheme="minorHAnsi" w:hAnsiTheme="minorHAnsi"/>
              <w:sz w:val="22"/>
              <w:szCs w:val="22"/>
            </w:rPr>
            <w:t xml:space="preserve">  </w:t>
          </w:r>
        </w:p>
      </w:tc>
      <w:tc>
        <w:tcPr>
          <w:tcW w:w="4539" w:type="dxa"/>
          <w:gridSpan w:val="3"/>
        </w:tcPr>
        <w:p w14:paraId="15952CF7" w14:textId="77777777" w:rsidR="004B7596" w:rsidRPr="00CB5BF1" w:rsidRDefault="004B7596" w:rsidP="004B7596">
          <w:pPr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1275" w:type="dxa"/>
          <w:vMerge/>
        </w:tcPr>
        <w:p w14:paraId="16EAC1D2" w14:textId="77777777" w:rsidR="004B7596" w:rsidRDefault="004B7596" w:rsidP="004B7596"/>
      </w:tc>
    </w:tr>
    <w:tr w:rsidR="004B7596" w:rsidRPr="00186356" w14:paraId="31B0F68B" w14:textId="77777777" w:rsidTr="00B46006">
      <w:trPr>
        <w:gridAfter w:val="1"/>
        <w:wAfter w:w="6" w:type="dxa"/>
        <w:cantSplit/>
      </w:trPr>
      <w:tc>
        <w:tcPr>
          <w:tcW w:w="3255" w:type="dxa"/>
        </w:tcPr>
        <w:p w14:paraId="57970B2A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Kenmerk</w:t>
          </w:r>
        </w:p>
      </w:tc>
      <w:tc>
        <w:tcPr>
          <w:tcW w:w="2271" w:type="dxa"/>
          <w:gridSpan w:val="2"/>
        </w:tcPr>
        <w:p w14:paraId="58943B2C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Uw brief van</w:t>
          </w:r>
        </w:p>
      </w:tc>
      <w:tc>
        <w:tcPr>
          <w:tcW w:w="2268" w:type="dxa"/>
        </w:tcPr>
        <w:p w14:paraId="49AEFCEC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Zaaknummer</w:t>
          </w:r>
        </w:p>
      </w:tc>
      <w:tc>
        <w:tcPr>
          <w:tcW w:w="1275" w:type="dxa"/>
          <w:shd w:val="clear" w:color="auto" w:fill="auto"/>
        </w:tcPr>
        <w:p w14:paraId="5929BFD3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Datum</w:t>
          </w:r>
        </w:p>
      </w:tc>
    </w:tr>
    <w:tr w:rsidR="004B7596" w:rsidRPr="00186356" w14:paraId="61ACDDCF" w14:textId="77777777" w:rsidTr="00B46006">
      <w:trPr>
        <w:gridAfter w:val="1"/>
        <w:wAfter w:w="6" w:type="dxa"/>
        <w:cantSplit/>
        <w:trHeight w:hRule="exact" w:val="330"/>
      </w:trPr>
      <w:tc>
        <w:tcPr>
          <w:tcW w:w="3255" w:type="dxa"/>
        </w:tcPr>
        <w:p w14:paraId="6CEEF3C2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bookmarkStart w:id="4" w:name="PBO_ONT6"/>
          <w:bookmarkStart w:id="5" w:name="PBO_ONT7"/>
          <w:bookmarkEnd w:id="4"/>
          <w:bookmarkEnd w:id="5"/>
        </w:p>
      </w:tc>
      <w:tc>
        <w:tcPr>
          <w:tcW w:w="2271" w:type="dxa"/>
          <w:gridSpan w:val="2"/>
        </w:tcPr>
        <w:p w14:paraId="260A3B56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bookmarkStart w:id="6" w:name="PBO_AFZ5"/>
          <w:bookmarkEnd w:id="6"/>
        </w:p>
      </w:tc>
      <w:tc>
        <w:tcPr>
          <w:tcW w:w="2268" w:type="dxa"/>
        </w:tcPr>
        <w:p w14:paraId="71930E68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bookmarkStart w:id="7" w:name="PBO_AFZ6"/>
          <w:bookmarkEnd w:id="7"/>
        </w:p>
      </w:tc>
      <w:tc>
        <w:tcPr>
          <w:tcW w:w="1275" w:type="dxa"/>
          <w:shd w:val="clear" w:color="auto" w:fill="auto"/>
        </w:tcPr>
        <w:p w14:paraId="319CA684" w14:textId="4B06AB5B" w:rsidR="004B7596" w:rsidRPr="000B41DB" w:rsidRDefault="00F05419" w:rsidP="004B7596">
          <w:pPr>
            <w:rPr>
              <w:rFonts w:asciiTheme="minorHAnsi" w:hAnsiTheme="minorHAnsi"/>
              <w:sz w:val="20"/>
              <w:szCs w:val="18"/>
            </w:rPr>
          </w:pPr>
          <w:r>
            <w:rPr>
              <w:rFonts w:asciiTheme="minorHAnsi" w:hAnsiTheme="minorHAnsi"/>
              <w:sz w:val="20"/>
              <w:szCs w:val="18"/>
            </w:rPr>
            <w:t>11-05</w:t>
          </w:r>
          <w:r w:rsidR="00761AE5">
            <w:rPr>
              <w:rFonts w:asciiTheme="minorHAnsi" w:hAnsiTheme="minorHAnsi"/>
              <w:sz w:val="20"/>
              <w:szCs w:val="18"/>
            </w:rPr>
            <w:t>-202</w:t>
          </w:r>
          <w:r w:rsidR="005902B5">
            <w:rPr>
              <w:rFonts w:asciiTheme="minorHAnsi" w:hAnsiTheme="minorHAnsi"/>
              <w:sz w:val="20"/>
              <w:szCs w:val="18"/>
            </w:rPr>
            <w:t>3</w:t>
          </w:r>
        </w:p>
      </w:tc>
    </w:tr>
    <w:tr w:rsidR="004B7596" w:rsidRPr="00186356" w14:paraId="71AA4E64" w14:textId="77777777" w:rsidTr="00B46006">
      <w:trPr>
        <w:cantSplit/>
      </w:trPr>
      <w:tc>
        <w:tcPr>
          <w:tcW w:w="3255" w:type="dxa"/>
        </w:tcPr>
        <w:p w14:paraId="3FC62F75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Onderwerp</w:t>
          </w:r>
        </w:p>
      </w:tc>
      <w:tc>
        <w:tcPr>
          <w:tcW w:w="2271" w:type="dxa"/>
          <w:gridSpan w:val="2"/>
        </w:tcPr>
        <w:p w14:paraId="31176C81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Behandeld door</w:t>
          </w:r>
        </w:p>
      </w:tc>
      <w:tc>
        <w:tcPr>
          <w:tcW w:w="2268" w:type="dxa"/>
        </w:tcPr>
        <w:p w14:paraId="6AAA51E6" w14:textId="77777777" w:rsidR="004B7596" w:rsidRPr="000B41DB" w:rsidRDefault="004B7596" w:rsidP="004B7596">
          <w:pPr>
            <w:rPr>
              <w:rFonts w:asciiTheme="minorHAnsi" w:hAnsiTheme="minorHAnsi"/>
              <w:b/>
              <w:i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Afschrift aan</w:t>
          </w:r>
        </w:p>
      </w:tc>
      <w:tc>
        <w:tcPr>
          <w:tcW w:w="1281" w:type="dxa"/>
          <w:gridSpan w:val="2"/>
          <w:shd w:val="clear" w:color="auto" w:fill="auto"/>
        </w:tcPr>
        <w:p w14:paraId="2314D7DF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r w:rsidRPr="000B41DB">
            <w:rPr>
              <w:rFonts w:asciiTheme="minorHAnsi" w:hAnsiTheme="minorHAnsi"/>
              <w:b/>
              <w:i/>
              <w:sz w:val="20"/>
              <w:szCs w:val="18"/>
            </w:rPr>
            <w:t>Bijlage(n)</w:t>
          </w:r>
        </w:p>
      </w:tc>
    </w:tr>
    <w:tr w:rsidR="004B7596" w:rsidRPr="00186356" w14:paraId="54E034D3" w14:textId="77777777" w:rsidTr="00B46006">
      <w:trPr>
        <w:cantSplit/>
        <w:trHeight w:hRule="exact" w:val="268"/>
      </w:trPr>
      <w:tc>
        <w:tcPr>
          <w:tcW w:w="3255" w:type="dxa"/>
          <w:vMerge w:val="restart"/>
        </w:tcPr>
        <w:p w14:paraId="2D8E3E00" w14:textId="64673DB3" w:rsidR="004B7596" w:rsidRPr="000B41DB" w:rsidRDefault="008E11E9" w:rsidP="004B7596">
          <w:pPr>
            <w:rPr>
              <w:rFonts w:asciiTheme="minorHAnsi" w:hAnsiTheme="minorHAnsi"/>
              <w:sz w:val="20"/>
              <w:szCs w:val="18"/>
            </w:rPr>
          </w:pPr>
          <w:bookmarkStart w:id="8" w:name="PBO_AFZ4"/>
          <w:bookmarkEnd w:id="8"/>
          <w:r>
            <w:rPr>
              <w:rFonts w:asciiTheme="minorHAnsi" w:hAnsiTheme="minorHAnsi"/>
              <w:sz w:val="20"/>
              <w:szCs w:val="18"/>
            </w:rPr>
            <w:t>Informatiebijeenkomst</w:t>
          </w:r>
        </w:p>
      </w:tc>
      <w:tc>
        <w:tcPr>
          <w:tcW w:w="2271" w:type="dxa"/>
          <w:gridSpan w:val="2"/>
        </w:tcPr>
        <w:p w14:paraId="44ED6097" w14:textId="5BE1F168" w:rsidR="004B7596" w:rsidRPr="000B41DB" w:rsidRDefault="005902B5" w:rsidP="004B7596">
          <w:pPr>
            <w:rPr>
              <w:rFonts w:asciiTheme="minorHAnsi" w:hAnsiTheme="minorHAnsi"/>
              <w:sz w:val="20"/>
              <w:szCs w:val="18"/>
            </w:rPr>
          </w:pPr>
          <w:bookmarkStart w:id="9" w:name="PBO_AFZ1"/>
          <w:bookmarkEnd w:id="9"/>
          <w:r>
            <w:rPr>
              <w:rFonts w:asciiTheme="minorHAnsi" w:hAnsiTheme="minorHAnsi"/>
              <w:sz w:val="20"/>
              <w:szCs w:val="18"/>
            </w:rPr>
            <w:t>Ingrid van Breda</w:t>
          </w:r>
        </w:p>
      </w:tc>
      <w:tc>
        <w:tcPr>
          <w:tcW w:w="2268" w:type="dxa"/>
          <w:vMerge w:val="restart"/>
        </w:tcPr>
        <w:p w14:paraId="619F4B7B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  <w:bookmarkStart w:id="10" w:name="PBO_AFZ8"/>
          <w:bookmarkEnd w:id="10"/>
          <w:r>
            <w:rPr>
              <w:rFonts w:ascii="Calibri" w:hAnsi="Calibri"/>
              <w:sz w:val="20"/>
              <w:szCs w:val="18"/>
            </w:rPr>
            <w:t xml:space="preserve"> </w:t>
          </w:r>
          <w:r>
            <w:rPr>
              <w:rFonts w:ascii="Calibri" w:hAnsi="Calibri"/>
              <w:sz w:val="20"/>
              <w:szCs w:val="18"/>
            </w:rPr>
            <w:br/>
          </w:r>
        </w:p>
      </w:tc>
      <w:tc>
        <w:tcPr>
          <w:tcW w:w="1281" w:type="dxa"/>
          <w:gridSpan w:val="2"/>
          <w:shd w:val="clear" w:color="auto" w:fill="auto"/>
        </w:tcPr>
        <w:p w14:paraId="371FAA97" w14:textId="6D15102F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</w:p>
      </w:tc>
    </w:tr>
    <w:tr w:rsidR="004B7596" w:rsidRPr="00186356" w14:paraId="0B192447" w14:textId="77777777" w:rsidTr="00B46006">
      <w:trPr>
        <w:gridAfter w:val="2"/>
        <w:wAfter w:w="1281" w:type="dxa"/>
        <w:cantSplit/>
      </w:trPr>
      <w:tc>
        <w:tcPr>
          <w:tcW w:w="3255" w:type="dxa"/>
          <w:vMerge/>
        </w:tcPr>
        <w:p w14:paraId="385777EA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</w:p>
      </w:tc>
      <w:tc>
        <w:tcPr>
          <w:tcW w:w="2271" w:type="dxa"/>
          <w:gridSpan w:val="2"/>
        </w:tcPr>
        <w:p w14:paraId="0EA0301E" w14:textId="77777777" w:rsidR="004B7596" w:rsidRPr="000B41DB" w:rsidRDefault="004B7596" w:rsidP="004B7596">
          <w:pPr>
            <w:pStyle w:val="Kop4"/>
            <w:rPr>
              <w:rFonts w:asciiTheme="minorHAnsi" w:hAnsiTheme="minorHAnsi"/>
              <w:b w:val="0"/>
              <w:i w:val="0"/>
              <w:szCs w:val="18"/>
            </w:rPr>
          </w:pPr>
          <w:r w:rsidRPr="000B41DB">
            <w:rPr>
              <w:rFonts w:asciiTheme="minorHAnsi" w:hAnsiTheme="minorHAnsi"/>
              <w:szCs w:val="18"/>
            </w:rPr>
            <w:t>Tel</w:t>
          </w:r>
          <w:bookmarkStart w:id="11" w:name="PBO_AFZ2"/>
          <w:bookmarkStart w:id="12" w:name="PBO_AFZ3"/>
          <w:bookmarkEnd w:id="11"/>
          <w:bookmarkEnd w:id="12"/>
          <w:r w:rsidRPr="000B41DB">
            <w:rPr>
              <w:rFonts w:asciiTheme="minorHAnsi" w:hAnsiTheme="minorHAnsi"/>
              <w:szCs w:val="18"/>
            </w:rPr>
            <w:t xml:space="preserve"> </w:t>
          </w:r>
          <w:r w:rsidRPr="000B41DB">
            <w:rPr>
              <w:rFonts w:asciiTheme="minorHAnsi" w:hAnsiTheme="minorHAnsi"/>
              <w:b w:val="0"/>
              <w:i w:val="0"/>
              <w:szCs w:val="18"/>
            </w:rPr>
            <w:t>(013) 5310 6</w:t>
          </w:r>
          <w:r>
            <w:rPr>
              <w:rFonts w:asciiTheme="minorHAnsi" w:hAnsiTheme="minorHAnsi"/>
              <w:b w:val="0"/>
              <w:i w:val="0"/>
              <w:szCs w:val="18"/>
            </w:rPr>
            <w:t>26</w:t>
          </w:r>
        </w:p>
      </w:tc>
      <w:tc>
        <w:tcPr>
          <w:tcW w:w="2268" w:type="dxa"/>
          <w:vMerge/>
        </w:tcPr>
        <w:p w14:paraId="326295CA" w14:textId="77777777" w:rsidR="004B7596" w:rsidRPr="000B41DB" w:rsidRDefault="004B7596" w:rsidP="004B7596">
          <w:pPr>
            <w:rPr>
              <w:rFonts w:asciiTheme="minorHAnsi" w:hAnsiTheme="minorHAnsi"/>
              <w:sz w:val="20"/>
              <w:szCs w:val="18"/>
            </w:rPr>
          </w:pPr>
        </w:p>
      </w:tc>
    </w:tr>
    <w:tr w:rsidR="004B7596" w14:paraId="51A4C9AC" w14:textId="77777777" w:rsidTr="00B46006">
      <w:trPr>
        <w:gridAfter w:val="2"/>
        <w:wAfter w:w="1281" w:type="dxa"/>
        <w:cantSplit/>
        <w:trHeight w:val="70"/>
      </w:trPr>
      <w:tc>
        <w:tcPr>
          <w:tcW w:w="3255" w:type="dxa"/>
          <w:vMerge/>
        </w:tcPr>
        <w:p w14:paraId="5E916C9E" w14:textId="77777777" w:rsidR="004B7596" w:rsidRPr="00CB5BF1" w:rsidRDefault="004B7596" w:rsidP="004B7596">
          <w:pPr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1268" w:type="dxa"/>
        </w:tcPr>
        <w:p w14:paraId="0C00C56A" w14:textId="77777777" w:rsidR="004B7596" w:rsidRPr="00CB5BF1" w:rsidRDefault="004B7596" w:rsidP="004B7596">
          <w:pPr>
            <w:pStyle w:val="Kop4"/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1003" w:type="dxa"/>
        </w:tcPr>
        <w:p w14:paraId="14A22916" w14:textId="77777777" w:rsidR="004B7596" w:rsidRPr="00CB5BF1" w:rsidRDefault="004B7596" w:rsidP="004B7596">
          <w:pPr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2268" w:type="dxa"/>
          <w:vMerge/>
        </w:tcPr>
        <w:p w14:paraId="2C0EDF99" w14:textId="77777777" w:rsidR="004B7596" w:rsidRPr="00CB5BF1" w:rsidRDefault="004B7596" w:rsidP="004B7596">
          <w:pPr>
            <w:rPr>
              <w:rFonts w:asciiTheme="minorHAnsi" w:hAnsiTheme="minorHAnsi"/>
              <w:sz w:val="22"/>
              <w:szCs w:val="22"/>
            </w:rPr>
          </w:pPr>
        </w:p>
      </w:tc>
    </w:tr>
  </w:tbl>
  <w:p w14:paraId="39D9A433" w14:textId="77777777" w:rsidR="004B7596" w:rsidRDefault="004B7596" w:rsidP="004B7596"/>
  <w:p w14:paraId="6D7D14C3" w14:textId="77777777" w:rsidR="004B7596" w:rsidRPr="00CB5BF1" w:rsidRDefault="004B7596" w:rsidP="004B7596">
    <w:pPr>
      <w:tabs>
        <w:tab w:val="left" w:pos="5970"/>
      </w:tabs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 xml:space="preserve">Geachte </w:t>
    </w:r>
    <w:r w:rsidR="00B06D99">
      <w:rPr>
        <w:rFonts w:asciiTheme="minorHAnsi" w:hAnsiTheme="minorHAnsi"/>
        <w:sz w:val="22"/>
        <w:szCs w:val="22"/>
      </w:rPr>
      <w:t>raads- en burger</w:t>
    </w:r>
    <w:r>
      <w:rPr>
        <w:rFonts w:asciiTheme="minorHAnsi" w:hAnsiTheme="minorHAnsi"/>
        <w:sz w:val="22"/>
        <w:szCs w:val="22"/>
      </w:rPr>
      <w:t>leden</w:t>
    </w:r>
    <w:r w:rsidRPr="00CB5BF1">
      <w:rPr>
        <w:rFonts w:asciiTheme="minorHAnsi" w:hAnsiTheme="minorHAnsi"/>
        <w:sz w:val="22"/>
        <w:szCs w:val="22"/>
      </w:rPr>
      <w:t xml:space="preserve">,  </w:t>
    </w:r>
    <w:r>
      <w:rPr>
        <w:rFonts w:asciiTheme="minorHAnsi" w:hAnsiTheme="minorHAnsi"/>
        <w:sz w:val="22"/>
        <w:szCs w:val="22"/>
      </w:rPr>
      <w:tab/>
    </w:r>
  </w:p>
  <w:p w14:paraId="76869B54" w14:textId="77777777" w:rsidR="004B7596" w:rsidRDefault="004B759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0A"/>
    <w:multiLevelType w:val="hybridMultilevel"/>
    <w:tmpl w:val="3A52D288"/>
    <w:lvl w:ilvl="0" w:tplc="A54E3262">
      <w:start w:val="1"/>
      <w:numFmt w:val="decimal"/>
      <w:lvlText w:val="Hmr-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03746"/>
    <w:multiLevelType w:val="hybridMultilevel"/>
    <w:tmpl w:val="59BCE2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8E"/>
    <w:multiLevelType w:val="hybridMultilevel"/>
    <w:tmpl w:val="B9F21388"/>
    <w:lvl w:ilvl="0" w:tplc="E078E514">
      <w:start w:val="1"/>
      <w:numFmt w:val="decimal"/>
      <w:lvlText w:val="Bld-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17E"/>
    <w:multiLevelType w:val="hybridMultilevel"/>
    <w:tmpl w:val="29145E90"/>
    <w:lvl w:ilvl="0" w:tplc="8AF2ECB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0FB06CA"/>
    <w:multiLevelType w:val="hybridMultilevel"/>
    <w:tmpl w:val="06FE93D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2CEA"/>
    <w:multiLevelType w:val="hybridMultilevel"/>
    <w:tmpl w:val="CD20F6BA"/>
    <w:lvl w:ilvl="0" w:tplc="2F60DBE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85CCA"/>
    <w:multiLevelType w:val="hybridMultilevel"/>
    <w:tmpl w:val="0A48AF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E6AA3"/>
    <w:multiLevelType w:val="hybridMultilevel"/>
    <w:tmpl w:val="94AE3F72"/>
    <w:lvl w:ilvl="0" w:tplc="812271D4">
      <w:start w:val="1"/>
      <w:numFmt w:val="lowerLetter"/>
      <w:lvlText w:val="%1."/>
      <w:lvlJc w:val="left"/>
      <w:pPr>
        <w:tabs>
          <w:tab w:val="num" w:pos="5895"/>
        </w:tabs>
        <w:ind w:left="5895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6615"/>
        </w:tabs>
        <w:ind w:left="661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7335"/>
        </w:tabs>
        <w:ind w:left="733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8055"/>
        </w:tabs>
        <w:ind w:left="805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8775"/>
        </w:tabs>
        <w:ind w:left="877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9495"/>
        </w:tabs>
        <w:ind w:left="949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10215"/>
        </w:tabs>
        <w:ind w:left="1021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10935"/>
        </w:tabs>
        <w:ind w:left="1093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11655"/>
        </w:tabs>
        <w:ind w:left="11655" w:hanging="180"/>
      </w:pPr>
    </w:lvl>
  </w:abstractNum>
  <w:abstractNum w:abstractNumId="8" w15:restartNumberingAfterBreak="0">
    <w:nsid w:val="2DA67CBA"/>
    <w:multiLevelType w:val="hybridMultilevel"/>
    <w:tmpl w:val="E26CED1E"/>
    <w:lvl w:ilvl="0" w:tplc="5CA0D4C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A6DC9"/>
    <w:multiLevelType w:val="hybridMultilevel"/>
    <w:tmpl w:val="4982845C"/>
    <w:lvl w:ilvl="0" w:tplc="04130015">
      <w:start w:val="1"/>
      <w:numFmt w:val="upperLetter"/>
      <w:lvlText w:val="%1."/>
      <w:lvlJc w:val="left"/>
      <w:pPr>
        <w:ind w:left="141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36" w:hanging="360"/>
      </w:pPr>
    </w:lvl>
    <w:lvl w:ilvl="2" w:tplc="0413001B" w:tentative="1">
      <w:start w:val="1"/>
      <w:numFmt w:val="lowerRoman"/>
      <w:lvlText w:val="%3."/>
      <w:lvlJc w:val="right"/>
      <w:pPr>
        <w:ind w:left="2856" w:hanging="180"/>
      </w:pPr>
    </w:lvl>
    <w:lvl w:ilvl="3" w:tplc="0413000F" w:tentative="1">
      <w:start w:val="1"/>
      <w:numFmt w:val="decimal"/>
      <w:lvlText w:val="%4."/>
      <w:lvlJc w:val="left"/>
      <w:pPr>
        <w:ind w:left="3576" w:hanging="360"/>
      </w:pPr>
    </w:lvl>
    <w:lvl w:ilvl="4" w:tplc="04130019" w:tentative="1">
      <w:start w:val="1"/>
      <w:numFmt w:val="lowerLetter"/>
      <w:lvlText w:val="%5."/>
      <w:lvlJc w:val="left"/>
      <w:pPr>
        <w:ind w:left="4296" w:hanging="360"/>
      </w:pPr>
    </w:lvl>
    <w:lvl w:ilvl="5" w:tplc="0413001B" w:tentative="1">
      <w:start w:val="1"/>
      <w:numFmt w:val="lowerRoman"/>
      <w:lvlText w:val="%6."/>
      <w:lvlJc w:val="right"/>
      <w:pPr>
        <w:ind w:left="5016" w:hanging="180"/>
      </w:pPr>
    </w:lvl>
    <w:lvl w:ilvl="6" w:tplc="0413000F" w:tentative="1">
      <w:start w:val="1"/>
      <w:numFmt w:val="decimal"/>
      <w:lvlText w:val="%7."/>
      <w:lvlJc w:val="left"/>
      <w:pPr>
        <w:ind w:left="5736" w:hanging="360"/>
      </w:pPr>
    </w:lvl>
    <w:lvl w:ilvl="7" w:tplc="04130019" w:tentative="1">
      <w:start w:val="1"/>
      <w:numFmt w:val="lowerLetter"/>
      <w:lvlText w:val="%8."/>
      <w:lvlJc w:val="left"/>
      <w:pPr>
        <w:ind w:left="6456" w:hanging="360"/>
      </w:pPr>
    </w:lvl>
    <w:lvl w:ilvl="8" w:tplc="0413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0" w15:restartNumberingAfterBreak="0">
    <w:nsid w:val="3D3B30F8"/>
    <w:multiLevelType w:val="singleLevel"/>
    <w:tmpl w:val="193A39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11" w15:restartNumberingAfterBreak="0">
    <w:nsid w:val="45953307"/>
    <w:multiLevelType w:val="hybridMultilevel"/>
    <w:tmpl w:val="3AA64944"/>
    <w:lvl w:ilvl="0" w:tplc="0413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66701"/>
    <w:multiLevelType w:val="hybridMultilevel"/>
    <w:tmpl w:val="9D540D0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55BD1"/>
    <w:multiLevelType w:val="hybridMultilevel"/>
    <w:tmpl w:val="76228266"/>
    <w:lvl w:ilvl="0" w:tplc="00F03B7E">
      <w:start w:val="1"/>
      <w:numFmt w:val="decimal"/>
      <w:lvlText w:val="Bsl-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50CA8"/>
    <w:multiLevelType w:val="singleLevel"/>
    <w:tmpl w:val="193A39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15" w15:restartNumberingAfterBreak="0">
    <w:nsid w:val="5EF05683"/>
    <w:multiLevelType w:val="hybridMultilevel"/>
    <w:tmpl w:val="11684936"/>
    <w:lvl w:ilvl="0" w:tplc="AF02593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A5515"/>
    <w:multiLevelType w:val="multilevel"/>
    <w:tmpl w:val="C2500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26B5F"/>
    <w:multiLevelType w:val="hybridMultilevel"/>
    <w:tmpl w:val="1C60EA18"/>
    <w:lvl w:ilvl="0" w:tplc="538EEEB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F5EA6"/>
    <w:multiLevelType w:val="hybridMultilevel"/>
    <w:tmpl w:val="2E54C2EE"/>
    <w:lvl w:ilvl="0" w:tplc="7D00D31A">
      <w:numFmt w:val="bullet"/>
      <w:lvlText w:val="-"/>
      <w:lvlJc w:val="left"/>
      <w:pPr>
        <w:ind w:left="2772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</w:abstractNum>
  <w:abstractNum w:abstractNumId="19" w15:restartNumberingAfterBreak="0">
    <w:nsid w:val="697C184F"/>
    <w:multiLevelType w:val="hybridMultilevel"/>
    <w:tmpl w:val="A4FE1812"/>
    <w:lvl w:ilvl="0" w:tplc="E36AD95A">
      <w:start w:val="1"/>
      <w:numFmt w:val="decimal"/>
      <w:lvlText w:val="Ord-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76229"/>
    <w:multiLevelType w:val="hybridMultilevel"/>
    <w:tmpl w:val="46CEE2E0"/>
    <w:lvl w:ilvl="0" w:tplc="52A27148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619025">
    <w:abstractNumId w:val="14"/>
  </w:num>
  <w:num w:numId="2" w16cid:durableId="519897331">
    <w:abstractNumId w:val="7"/>
  </w:num>
  <w:num w:numId="3" w16cid:durableId="1994943059">
    <w:abstractNumId w:val="12"/>
  </w:num>
  <w:num w:numId="4" w16cid:durableId="11593504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2471436">
    <w:abstractNumId w:val="11"/>
  </w:num>
  <w:num w:numId="6" w16cid:durableId="641158081">
    <w:abstractNumId w:val="17"/>
  </w:num>
  <w:num w:numId="7" w16cid:durableId="529343561">
    <w:abstractNumId w:val="8"/>
  </w:num>
  <w:num w:numId="8" w16cid:durableId="776096829">
    <w:abstractNumId w:val="4"/>
  </w:num>
  <w:num w:numId="9" w16cid:durableId="967126577">
    <w:abstractNumId w:val="3"/>
  </w:num>
  <w:num w:numId="10" w16cid:durableId="1438866775">
    <w:abstractNumId w:val="9"/>
  </w:num>
  <w:num w:numId="11" w16cid:durableId="308363688">
    <w:abstractNumId w:val="18"/>
  </w:num>
  <w:num w:numId="12" w16cid:durableId="317467108">
    <w:abstractNumId w:val="10"/>
  </w:num>
  <w:num w:numId="13" w16cid:durableId="1607036128">
    <w:abstractNumId w:val="2"/>
  </w:num>
  <w:num w:numId="14" w16cid:durableId="1946376577">
    <w:abstractNumId w:val="0"/>
  </w:num>
  <w:num w:numId="15" w16cid:durableId="1387529861">
    <w:abstractNumId w:val="19"/>
  </w:num>
  <w:num w:numId="16" w16cid:durableId="2100639531">
    <w:abstractNumId w:val="13"/>
  </w:num>
  <w:num w:numId="17" w16cid:durableId="1931810832">
    <w:abstractNumId w:val="6"/>
  </w:num>
  <w:num w:numId="18" w16cid:durableId="347565279">
    <w:abstractNumId w:val="15"/>
  </w:num>
  <w:num w:numId="19" w16cid:durableId="1727607700">
    <w:abstractNumId w:val="20"/>
  </w:num>
  <w:num w:numId="20" w16cid:durableId="10689861">
    <w:abstractNumId w:val="5"/>
  </w:num>
  <w:num w:numId="21" w16cid:durableId="380640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F1"/>
    <w:rsid w:val="000038BC"/>
    <w:rsid w:val="000043B2"/>
    <w:rsid w:val="00012A44"/>
    <w:rsid w:val="00013DCB"/>
    <w:rsid w:val="00020B64"/>
    <w:rsid w:val="00021977"/>
    <w:rsid w:val="000340AA"/>
    <w:rsid w:val="00035FBD"/>
    <w:rsid w:val="00036C58"/>
    <w:rsid w:val="00036EB2"/>
    <w:rsid w:val="00040A14"/>
    <w:rsid w:val="000422F5"/>
    <w:rsid w:val="00043024"/>
    <w:rsid w:val="0005585D"/>
    <w:rsid w:val="000570D6"/>
    <w:rsid w:val="0006507E"/>
    <w:rsid w:val="000810C0"/>
    <w:rsid w:val="00086499"/>
    <w:rsid w:val="000874C0"/>
    <w:rsid w:val="00093284"/>
    <w:rsid w:val="00096ABB"/>
    <w:rsid w:val="000B167C"/>
    <w:rsid w:val="000B41DB"/>
    <w:rsid w:val="000B5DD3"/>
    <w:rsid w:val="000C23A5"/>
    <w:rsid w:val="000D5B99"/>
    <w:rsid w:val="000E5315"/>
    <w:rsid w:val="000F1468"/>
    <w:rsid w:val="000F15C5"/>
    <w:rsid w:val="00100E8B"/>
    <w:rsid w:val="00102ED3"/>
    <w:rsid w:val="0010537C"/>
    <w:rsid w:val="00105BCF"/>
    <w:rsid w:val="001101BD"/>
    <w:rsid w:val="00111CA1"/>
    <w:rsid w:val="00117871"/>
    <w:rsid w:val="001220AE"/>
    <w:rsid w:val="00123DA9"/>
    <w:rsid w:val="001308B3"/>
    <w:rsid w:val="00130CEF"/>
    <w:rsid w:val="00133162"/>
    <w:rsid w:val="001337E7"/>
    <w:rsid w:val="00134E02"/>
    <w:rsid w:val="00145F55"/>
    <w:rsid w:val="00146175"/>
    <w:rsid w:val="00147399"/>
    <w:rsid w:val="00151515"/>
    <w:rsid w:val="00151F84"/>
    <w:rsid w:val="001530BE"/>
    <w:rsid w:val="00153CF9"/>
    <w:rsid w:val="00156977"/>
    <w:rsid w:val="00157D14"/>
    <w:rsid w:val="00164DAD"/>
    <w:rsid w:val="00183C9D"/>
    <w:rsid w:val="00186356"/>
    <w:rsid w:val="001869AC"/>
    <w:rsid w:val="00187CE0"/>
    <w:rsid w:val="00193F20"/>
    <w:rsid w:val="00195B2C"/>
    <w:rsid w:val="00197E2D"/>
    <w:rsid w:val="001A3FAD"/>
    <w:rsid w:val="001A405B"/>
    <w:rsid w:val="001A682B"/>
    <w:rsid w:val="001B4DE4"/>
    <w:rsid w:val="001B5CC0"/>
    <w:rsid w:val="001C2646"/>
    <w:rsid w:val="001C4F9C"/>
    <w:rsid w:val="001D2EBD"/>
    <w:rsid w:val="001D4209"/>
    <w:rsid w:val="001D44A0"/>
    <w:rsid w:val="001E3812"/>
    <w:rsid w:val="001E3BE0"/>
    <w:rsid w:val="001E3D55"/>
    <w:rsid w:val="001E6819"/>
    <w:rsid w:val="001F1832"/>
    <w:rsid w:val="001F41FA"/>
    <w:rsid w:val="00200C19"/>
    <w:rsid w:val="00203548"/>
    <w:rsid w:val="0020570A"/>
    <w:rsid w:val="002101DA"/>
    <w:rsid w:val="00211805"/>
    <w:rsid w:val="00226398"/>
    <w:rsid w:val="002333FD"/>
    <w:rsid w:val="00242FF3"/>
    <w:rsid w:val="002445AA"/>
    <w:rsid w:val="00251AE3"/>
    <w:rsid w:val="00256A0B"/>
    <w:rsid w:val="0025740A"/>
    <w:rsid w:val="002640D7"/>
    <w:rsid w:val="00264E77"/>
    <w:rsid w:val="00266CBE"/>
    <w:rsid w:val="002711D8"/>
    <w:rsid w:val="0027172D"/>
    <w:rsid w:val="00275A71"/>
    <w:rsid w:val="002772DA"/>
    <w:rsid w:val="002873AC"/>
    <w:rsid w:val="002907C4"/>
    <w:rsid w:val="0029366E"/>
    <w:rsid w:val="00295E88"/>
    <w:rsid w:val="002A2CC8"/>
    <w:rsid w:val="002A6418"/>
    <w:rsid w:val="002B1A3E"/>
    <w:rsid w:val="002B4253"/>
    <w:rsid w:val="002B7550"/>
    <w:rsid w:val="002C0061"/>
    <w:rsid w:val="002C7ED3"/>
    <w:rsid w:val="002D6581"/>
    <w:rsid w:val="002E0232"/>
    <w:rsid w:val="002E1FFC"/>
    <w:rsid w:val="002E73BC"/>
    <w:rsid w:val="002E786B"/>
    <w:rsid w:val="002F2FBE"/>
    <w:rsid w:val="002F46CD"/>
    <w:rsid w:val="002F58AF"/>
    <w:rsid w:val="00303B13"/>
    <w:rsid w:val="00303CB8"/>
    <w:rsid w:val="003053BA"/>
    <w:rsid w:val="003055D7"/>
    <w:rsid w:val="00306920"/>
    <w:rsid w:val="00306B57"/>
    <w:rsid w:val="00310079"/>
    <w:rsid w:val="00312FDE"/>
    <w:rsid w:val="00312FDF"/>
    <w:rsid w:val="00331B98"/>
    <w:rsid w:val="00332E12"/>
    <w:rsid w:val="003332C9"/>
    <w:rsid w:val="0033570E"/>
    <w:rsid w:val="0034461F"/>
    <w:rsid w:val="003509C3"/>
    <w:rsid w:val="003571A0"/>
    <w:rsid w:val="0035774C"/>
    <w:rsid w:val="00360138"/>
    <w:rsid w:val="00363CB0"/>
    <w:rsid w:val="00367E50"/>
    <w:rsid w:val="00367F8C"/>
    <w:rsid w:val="00372047"/>
    <w:rsid w:val="0037510B"/>
    <w:rsid w:val="00375497"/>
    <w:rsid w:val="003760D0"/>
    <w:rsid w:val="00386FED"/>
    <w:rsid w:val="00391C61"/>
    <w:rsid w:val="00395430"/>
    <w:rsid w:val="003A2013"/>
    <w:rsid w:val="003A51DF"/>
    <w:rsid w:val="003B134F"/>
    <w:rsid w:val="003B621E"/>
    <w:rsid w:val="003C413B"/>
    <w:rsid w:val="003C748A"/>
    <w:rsid w:val="003C7A0E"/>
    <w:rsid w:val="003D3092"/>
    <w:rsid w:val="003D6E67"/>
    <w:rsid w:val="003F1D6C"/>
    <w:rsid w:val="003F3A42"/>
    <w:rsid w:val="00407010"/>
    <w:rsid w:val="00414250"/>
    <w:rsid w:val="00414CE2"/>
    <w:rsid w:val="00415568"/>
    <w:rsid w:val="00417933"/>
    <w:rsid w:val="00422A1E"/>
    <w:rsid w:val="00424645"/>
    <w:rsid w:val="00425D62"/>
    <w:rsid w:val="00431BB7"/>
    <w:rsid w:val="004339BE"/>
    <w:rsid w:val="00435A22"/>
    <w:rsid w:val="004375D5"/>
    <w:rsid w:val="00437B33"/>
    <w:rsid w:val="00441C42"/>
    <w:rsid w:val="00442FD6"/>
    <w:rsid w:val="00444E01"/>
    <w:rsid w:val="004501C8"/>
    <w:rsid w:val="00453AEC"/>
    <w:rsid w:val="004544D0"/>
    <w:rsid w:val="00454D2D"/>
    <w:rsid w:val="004604C0"/>
    <w:rsid w:val="00463897"/>
    <w:rsid w:val="00471D75"/>
    <w:rsid w:val="004756B7"/>
    <w:rsid w:val="00475758"/>
    <w:rsid w:val="00477099"/>
    <w:rsid w:val="00483225"/>
    <w:rsid w:val="0048469D"/>
    <w:rsid w:val="00494CE1"/>
    <w:rsid w:val="004A1F2D"/>
    <w:rsid w:val="004A54C1"/>
    <w:rsid w:val="004B23C4"/>
    <w:rsid w:val="004B7596"/>
    <w:rsid w:val="004C1F86"/>
    <w:rsid w:val="004C76D9"/>
    <w:rsid w:val="004D26DF"/>
    <w:rsid w:val="004D2D8F"/>
    <w:rsid w:val="004D4425"/>
    <w:rsid w:val="004D4550"/>
    <w:rsid w:val="004D5689"/>
    <w:rsid w:val="004D5F47"/>
    <w:rsid w:val="004E4028"/>
    <w:rsid w:val="004E6853"/>
    <w:rsid w:val="004E7518"/>
    <w:rsid w:val="004E7CF5"/>
    <w:rsid w:val="004F4502"/>
    <w:rsid w:val="004F6E0A"/>
    <w:rsid w:val="00501FCB"/>
    <w:rsid w:val="0050353C"/>
    <w:rsid w:val="005036BF"/>
    <w:rsid w:val="00504A88"/>
    <w:rsid w:val="00506C42"/>
    <w:rsid w:val="00511317"/>
    <w:rsid w:val="005125B3"/>
    <w:rsid w:val="00525413"/>
    <w:rsid w:val="005266C7"/>
    <w:rsid w:val="00527842"/>
    <w:rsid w:val="0052792A"/>
    <w:rsid w:val="005318AA"/>
    <w:rsid w:val="0053278F"/>
    <w:rsid w:val="00532C14"/>
    <w:rsid w:val="00532CB4"/>
    <w:rsid w:val="00546529"/>
    <w:rsid w:val="00553D50"/>
    <w:rsid w:val="00560C1B"/>
    <w:rsid w:val="00563C3B"/>
    <w:rsid w:val="00564B03"/>
    <w:rsid w:val="00571A80"/>
    <w:rsid w:val="00576A33"/>
    <w:rsid w:val="005902B5"/>
    <w:rsid w:val="00594B8B"/>
    <w:rsid w:val="005977D2"/>
    <w:rsid w:val="00597AEA"/>
    <w:rsid w:val="005A1E41"/>
    <w:rsid w:val="005A5009"/>
    <w:rsid w:val="005B2905"/>
    <w:rsid w:val="005B35BF"/>
    <w:rsid w:val="005C2F03"/>
    <w:rsid w:val="005C6B73"/>
    <w:rsid w:val="005D453A"/>
    <w:rsid w:val="005D65BC"/>
    <w:rsid w:val="005E7350"/>
    <w:rsid w:val="005F1EB1"/>
    <w:rsid w:val="005F1FBD"/>
    <w:rsid w:val="005F7CCA"/>
    <w:rsid w:val="005F7F33"/>
    <w:rsid w:val="006003CC"/>
    <w:rsid w:val="00602047"/>
    <w:rsid w:val="00603DFD"/>
    <w:rsid w:val="0060589E"/>
    <w:rsid w:val="0060603A"/>
    <w:rsid w:val="00615D6C"/>
    <w:rsid w:val="006177FD"/>
    <w:rsid w:val="00622916"/>
    <w:rsid w:val="0062443A"/>
    <w:rsid w:val="00627DEC"/>
    <w:rsid w:val="006357E3"/>
    <w:rsid w:val="00636926"/>
    <w:rsid w:val="006409CE"/>
    <w:rsid w:val="006420C1"/>
    <w:rsid w:val="00647949"/>
    <w:rsid w:val="006610D7"/>
    <w:rsid w:val="006619CA"/>
    <w:rsid w:val="00662FD3"/>
    <w:rsid w:val="0066622F"/>
    <w:rsid w:val="006664A4"/>
    <w:rsid w:val="006759C6"/>
    <w:rsid w:val="00676461"/>
    <w:rsid w:val="0068250F"/>
    <w:rsid w:val="00682663"/>
    <w:rsid w:val="006851AE"/>
    <w:rsid w:val="00685318"/>
    <w:rsid w:val="006938DE"/>
    <w:rsid w:val="00693CCC"/>
    <w:rsid w:val="006A460F"/>
    <w:rsid w:val="006B1142"/>
    <w:rsid w:val="006B2578"/>
    <w:rsid w:val="006B25A1"/>
    <w:rsid w:val="006B6131"/>
    <w:rsid w:val="006C14E9"/>
    <w:rsid w:val="006C617D"/>
    <w:rsid w:val="006C7EBF"/>
    <w:rsid w:val="006D030A"/>
    <w:rsid w:val="006D1459"/>
    <w:rsid w:val="006D55A7"/>
    <w:rsid w:val="006D6041"/>
    <w:rsid w:val="006D759B"/>
    <w:rsid w:val="006E38C1"/>
    <w:rsid w:val="0070002B"/>
    <w:rsid w:val="007000BE"/>
    <w:rsid w:val="00713B3F"/>
    <w:rsid w:val="0071642B"/>
    <w:rsid w:val="00720BCA"/>
    <w:rsid w:val="007224F6"/>
    <w:rsid w:val="0072797C"/>
    <w:rsid w:val="007320CD"/>
    <w:rsid w:val="0073640D"/>
    <w:rsid w:val="0074315F"/>
    <w:rsid w:val="00753C7A"/>
    <w:rsid w:val="0075464D"/>
    <w:rsid w:val="00754EEE"/>
    <w:rsid w:val="00760C6E"/>
    <w:rsid w:val="00761AE5"/>
    <w:rsid w:val="00766867"/>
    <w:rsid w:val="00767C61"/>
    <w:rsid w:val="0077515E"/>
    <w:rsid w:val="007835CF"/>
    <w:rsid w:val="0079249E"/>
    <w:rsid w:val="00793400"/>
    <w:rsid w:val="00793BE1"/>
    <w:rsid w:val="00794779"/>
    <w:rsid w:val="007A6935"/>
    <w:rsid w:val="007B1A72"/>
    <w:rsid w:val="007C535B"/>
    <w:rsid w:val="007C563B"/>
    <w:rsid w:val="007C615E"/>
    <w:rsid w:val="007C769C"/>
    <w:rsid w:val="007C7AAE"/>
    <w:rsid w:val="007C7B82"/>
    <w:rsid w:val="007D10CB"/>
    <w:rsid w:val="007D13D2"/>
    <w:rsid w:val="007D4151"/>
    <w:rsid w:val="007D65D7"/>
    <w:rsid w:val="007E6D93"/>
    <w:rsid w:val="007F279B"/>
    <w:rsid w:val="007F31D7"/>
    <w:rsid w:val="007F3A5F"/>
    <w:rsid w:val="00804115"/>
    <w:rsid w:val="00806DF3"/>
    <w:rsid w:val="00810B17"/>
    <w:rsid w:val="00812C00"/>
    <w:rsid w:val="00815125"/>
    <w:rsid w:val="00821741"/>
    <w:rsid w:val="00824FB2"/>
    <w:rsid w:val="00830977"/>
    <w:rsid w:val="00841158"/>
    <w:rsid w:val="00841683"/>
    <w:rsid w:val="00851EA8"/>
    <w:rsid w:val="00853007"/>
    <w:rsid w:val="008542D6"/>
    <w:rsid w:val="00861F05"/>
    <w:rsid w:val="0086354E"/>
    <w:rsid w:val="008670A3"/>
    <w:rsid w:val="008672DA"/>
    <w:rsid w:val="008725AC"/>
    <w:rsid w:val="00873D23"/>
    <w:rsid w:val="00877C0A"/>
    <w:rsid w:val="00880847"/>
    <w:rsid w:val="00881247"/>
    <w:rsid w:val="00890A96"/>
    <w:rsid w:val="0089308C"/>
    <w:rsid w:val="0089362C"/>
    <w:rsid w:val="008970A0"/>
    <w:rsid w:val="008A7200"/>
    <w:rsid w:val="008B009B"/>
    <w:rsid w:val="008B26E3"/>
    <w:rsid w:val="008B4535"/>
    <w:rsid w:val="008B7E20"/>
    <w:rsid w:val="008C45CC"/>
    <w:rsid w:val="008D3432"/>
    <w:rsid w:val="008D48E0"/>
    <w:rsid w:val="008D5249"/>
    <w:rsid w:val="008E11E9"/>
    <w:rsid w:val="008F3745"/>
    <w:rsid w:val="008F5FC3"/>
    <w:rsid w:val="008F70C2"/>
    <w:rsid w:val="00903C60"/>
    <w:rsid w:val="0091040B"/>
    <w:rsid w:val="009119F5"/>
    <w:rsid w:val="00917431"/>
    <w:rsid w:val="00922908"/>
    <w:rsid w:val="00930FC0"/>
    <w:rsid w:val="00931C1B"/>
    <w:rsid w:val="00933919"/>
    <w:rsid w:val="009345F2"/>
    <w:rsid w:val="00934ACF"/>
    <w:rsid w:val="00935C5E"/>
    <w:rsid w:val="00935D0C"/>
    <w:rsid w:val="0094525E"/>
    <w:rsid w:val="00945B62"/>
    <w:rsid w:val="00946F58"/>
    <w:rsid w:val="00951262"/>
    <w:rsid w:val="009540C3"/>
    <w:rsid w:val="00955895"/>
    <w:rsid w:val="00955CDC"/>
    <w:rsid w:val="00960C1D"/>
    <w:rsid w:val="00961C8C"/>
    <w:rsid w:val="0096334F"/>
    <w:rsid w:val="0096628E"/>
    <w:rsid w:val="00966292"/>
    <w:rsid w:val="00974602"/>
    <w:rsid w:val="0098121D"/>
    <w:rsid w:val="0098200B"/>
    <w:rsid w:val="009862F8"/>
    <w:rsid w:val="009921AB"/>
    <w:rsid w:val="00993644"/>
    <w:rsid w:val="009968DE"/>
    <w:rsid w:val="0099750A"/>
    <w:rsid w:val="009A0A13"/>
    <w:rsid w:val="009A26E1"/>
    <w:rsid w:val="009A3C4C"/>
    <w:rsid w:val="009A66F0"/>
    <w:rsid w:val="009B4233"/>
    <w:rsid w:val="009B4ABF"/>
    <w:rsid w:val="009B4AF5"/>
    <w:rsid w:val="009B7DD0"/>
    <w:rsid w:val="009C001C"/>
    <w:rsid w:val="009C476C"/>
    <w:rsid w:val="009C5970"/>
    <w:rsid w:val="009C7501"/>
    <w:rsid w:val="009E13B5"/>
    <w:rsid w:val="009E39F8"/>
    <w:rsid w:val="009E4E7D"/>
    <w:rsid w:val="009F5884"/>
    <w:rsid w:val="00A0194E"/>
    <w:rsid w:val="00A10F14"/>
    <w:rsid w:val="00A127EF"/>
    <w:rsid w:val="00A141B9"/>
    <w:rsid w:val="00A17AD7"/>
    <w:rsid w:val="00A214B6"/>
    <w:rsid w:val="00A21770"/>
    <w:rsid w:val="00A228C2"/>
    <w:rsid w:val="00A239A7"/>
    <w:rsid w:val="00A246F7"/>
    <w:rsid w:val="00A27553"/>
    <w:rsid w:val="00A3042B"/>
    <w:rsid w:val="00A3257B"/>
    <w:rsid w:val="00A32A6A"/>
    <w:rsid w:val="00A3527B"/>
    <w:rsid w:val="00A36D1A"/>
    <w:rsid w:val="00A40C4A"/>
    <w:rsid w:val="00A42007"/>
    <w:rsid w:val="00A44094"/>
    <w:rsid w:val="00A45E7B"/>
    <w:rsid w:val="00A621FD"/>
    <w:rsid w:val="00A635EB"/>
    <w:rsid w:val="00A64A65"/>
    <w:rsid w:val="00A659E6"/>
    <w:rsid w:val="00A66423"/>
    <w:rsid w:val="00A7078F"/>
    <w:rsid w:val="00A71C39"/>
    <w:rsid w:val="00A75730"/>
    <w:rsid w:val="00A80CF0"/>
    <w:rsid w:val="00A8112E"/>
    <w:rsid w:val="00A85744"/>
    <w:rsid w:val="00A9182A"/>
    <w:rsid w:val="00A939EE"/>
    <w:rsid w:val="00A97BFF"/>
    <w:rsid w:val="00A97F97"/>
    <w:rsid w:val="00AA0542"/>
    <w:rsid w:val="00AA2A1D"/>
    <w:rsid w:val="00AA2D20"/>
    <w:rsid w:val="00AA3876"/>
    <w:rsid w:val="00AA521E"/>
    <w:rsid w:val="00AB0064"/>
    <w:rsid w:val="00AB21C1"/>
    <w:rsid w:val="00AB5D15"/>
    <w:rsid w:val="00AC0A85"/>
    <w:rsid w:val="00AC2BB7"/>
    <w:rsid w:val="00AC3456"/>
    <w:rsid w:val="00AC4043"/>
    <w:rsid w:val="00AD1C5C"/>
    <w:rsid w:val="00AD7F72"/>
    <w:rsid w:val="00AE348B"/>
    <w:rsid w:val="00AE3DE7"/>
    <w:rsid w:val="00AF2D62"/>
    <w:rsid w:val="00B02A27"/>
    <w:rsid w:val="00B02EE3"/>
    <w:rsid w:val="00B03A26"/>
    <w:rsid w:val="00B0509F"/>
    <w:rsid w:val="00B06D99"/>
    <w:rsid w:val="00B14E1D"/>
    <w:rsid w:val="00B15004"/>
    <w:rsid w:val="00B177D4"/>
    <w:rsid w:val="00B222B6"/>
    <w:rsid w:val="00B24FBE"/>
    <w:rsid w:val="00B27381"/>
    <w:rsid w:val="00B320E3"/>
    <w:rsid w:val="00B34974"/>
    <w:rsid w:val="00B36CAB"/>
    <w:rsid w:val="00B424AF"/>
    <w:rsid w:val="00B4340B"/>
    <w:rsid w:val="00B46A34"/>
    <w:rsid w:val="00B4748C"/>
    <w:rsid w:val="00B5091D"/>
    <w:rsid w:val="00B60582"/>
    <w:rsid w:val="00B630AE"/>
    <w:rsid w:val="00B6617D"/>
    <w:rsid w:val="00B7675C"/>
    <w:rsid w:val="00B84FFF"/>
    <w:rsid w:val="00B85168"/>
    <w:rsid w:val="00B85218"/>
    <w:rsid w:val="00B86A96"/>
    <w:rsid w:val="00B91DC1"/>
    <w:rsid w:val="00B97994"/>
    <w:rsid w:val="00BA52FF"/>
    <w:rsid w:val="00BA6569"/>
    <w:rsid w:val="00BA7D73"/>
    <w:rsid w:val="00BA7F5A"/>
    <w:rsid w:val="00BB346B"/>
    <w:rsid w:val="00BB7EC3"/>
    <w:rsid w:val="00BC3328"/>
    <w:rsid w:val="00BC370F"/>
    <w:rsid w:val="00BC41B1"/>
    <w:rsid w:val="00BC7C7C"/>
    <w:rsid w:val="00BE2F5C"/>
    <w:rsid w:val="00BF0173"/>
    <w:rsid w:val="00BF2DDF"/>
    <w:rsid w:val="00C007A9"/>
    <w:rsid w:val="00C01857"/>
    <w:rsid w:val="00C05F4E"/>
    <w:rsid w:val="00C07D97"/>
    <w:rsid w:val="00C27F3B"/>
    <w:rsid w:val="00C346B3"/>
    <w:rsid w:val="00C359F4"/>
    <w:rsid w:val="00C41CD0"/>
    <w:rsid w:val="00C44663"/>
    <w:rsid w:val="00C52173"/>
    <w:rsid w:val="00C5489C"/>
    <w:rsid w:val="00C60625"/>
    <w:rsid w:val="00C62420"/>
    <w:rsid w:val="00C63AFE"/>
    <w:rsid w:val="00C63EE9"/>
    <w:rsid w:val="00C70B6D"/>
    <w:rsid w:val="00C73155"/>
    <w:rsid w:val="00C73FAB"/>
    <w:rsid w:val="00C75054"/>
    <w:rsid w:val="00C80C4C"/>
    <w:rsid w:val="00C8297E"/>
    <w:rsid w:val="00C83309"/>
    <w:rsid w:val="00C846BD"/>
    <w:rsid w:val="00C84F4B"/>
    <w:rsid w:val="00C94B19"/>
    <w:rsid w:val="00CA04BA"/>
    <w:rsid w:val="00CA0D70"/>
    <w:rsid w:val="00CA20CD"/>
    <w:rsid w:val="00CA5453"/>
    <w:rsid w:val="00CA5A28"/>
    <w:rsid w:val="00CA652D"/>
    <w:rsid w:val="00CB5BF1"/>
    <w:rsid w:val="00CC2784"/>
    <w:rsid w:val="00CC3521"/>
    <w:rsid w:val="00CD0C3E"/>
    <w:rsid w:val="00CD53AC"/>
    <w:rsid w:val="00CE2824"/>
    <w:rsid w:val="00CE2C7A"/>
    <w:rsid w:val="00CE59A0"/>
    <w:rsid w:val="00CF0EF9"/>
    <w:rsid w:val="00CF12BC"/>
    <w:rsid w:val="00CF1B00"/>
    <w:rsid w:val="00CF2E44"/>
    <w:rsid w:val="00D009E1"/>
    <w:rsid w:val="00D07174"/>
    <w:rsid w:val="00D11668"/>
    <w:rsid w:val="00D13D90"/>
    <w:rsid w:val="00D158E6"/>
    <w:rsid w:val="00D178CB"/>
    <w:rsid w:val="00D20FBA"/>
    <w:rsid w:val="00D25481"/>
    <w:rsid w:val="00D25657"/>
    <w:rsid w:val="00D25731"/>
    <w:rsid w:val="00D34865"/>
    <w:rsid w:val="00D40928"/>
    <w:rsid w:val="00D42772"/>
    <w:rsid w:val="00D46118"/>
    <w:rsid w:val="00D47C50"/>
    <w:rsid w:val="00D562A1"/>
    <w:rsid w:val="00D623C5"/>
    <w:rsid w:val="00D64405"/>
    <w:rsid w:val="00D65A3F"/>
    <w:rsid w:val="00D80976"/>
    <w:rsid w:val="00D823AA"/>
    <w:rsid w:val="00D9200B"/>
    <w:rsid w:val="00D958F2"/>
    <w:rsid w:val="00D95A6E"/>
    <w:rsid w:val="00DA1850"/>
    <w:rsid w:val="00DA1B0B"/>
    <w:rsid w:val="00DA1E85"/>
    <w:rsid w:val="00DA3372"/>
    <w:rsid w:val="00DA5E06"/>
    <w:rsid w:val="00DA6EB8"/>
    <w:rsid w:val="00DB03C3"/>
    <w:rsid w:val="00DB07D0"/>
    <w:rsid w:val="00DB25AA"/>
    <w:rsid w:val="00DC064D"/>
    <w:rsid w:val="00DC2EA3"/>
    <w:rsid w:val="00DC47CB"/>
    <w:rsid w:val="00DC5BA6"/>
    <w:rsid w:val="00DD0CCB"/>
    <w:rsid w:val="00DE33F3"/>
    <w:rsid w:val="00DE6662"/>
    <w:rsid w:val="00DF4F2C"/>
    <w:rsid w:val="00E046F7"/>
    <w:rsid w:val="00E11B6E"/>
    <w:rsid w:val="00E1524E"/>
    <w:rsid w:val="00E26853"/>
    <w:rsid w:val="00E326C0"/>
    <w:rsid w:val="00E354DF"/>
    <w:rsid w:val="00E37CDA"/>
    <w:rsid w:val="00E403FE"/>
    <w:rsid w:val="00E4389A"/>
    <w:rsid w:val="00E44C60"/>
    <w:rsid w:val="00E51983"/>
    <w:rsid w:val="00E54EFB"/>
    <w:rsid w:val="00E56BE4"/>
    <w:rsid w:val="00E57FFC"/>
    <w:rsid w:val="00E60824"/>
    <w:rsid w:val="00E619C6"/>
    <w:rsid w:val="00E74389"/>
    <w:rsid w:val="00E74E9F"/>
    <w:rsid w:val="00E80B4E"/>
    <w:rsid w:val="00E81E38"/>
    <w:rsid w:val="00E860A1"/>
    <w:rsid w:val="00E93B83"/>
    <w:rsid w:val="00E96E77"/>
    <w:rsid w:val="00E97EF8"/>
    <w:rsid w:val="00EA05FC"/>
    <w:rsid w:val="00EA24AB"/>
    <w:rsid w:val="00EB3328"/>
    <w:rsid w:val="00EC3629"/>
    <w:rsid w:val="00ED1B34"/>
    <w:rsid w:val="00ED1F66"/>
    <w:rsid w:val="00ED3671"/>
    <w:rsid w:val="00ED63BF"/>
    <w:rsid w:val="00ED6555"/>
    <w:rsid w:val="00EE42AD"/>
    <w:rsid w:val="00EF4CE6"/>
    <w:rsid w:val="00F013A9"/>
    <w:rsid w:val="00F03143"/>
    <w:rsid w:val="00F04AE8"/>
    <w:rsid w:val="00F05419"/>
    <w:rsid w:val="00F132D7"/>
    <w:rsid w:val="00F13836"/>
    <w:rsid w:val="00F148CB"/>
    <w:rsid w:val="00F153DE"/>
    <w:rsid w:val="00F24E3A"/>
    <w:rsid w:val="00F24FCA"/>
    <w:rsid w:val="00F25AB1"/>
    <w:rsid w:val="00F26287"/>
    <w:rsid w:val="00F33D74"/>
    <w:rsid w:val="00F33F86"/>
    <w:rsid w:val="00F35055"/>
    <w:rsid w:val="00F419C6"/>
    <w:rsid w:val="00F42C5C"/>
    <w:rsid w:val="00F4456D"/>
    <w:rsid w:val="00F4547D"/>
    <w:rsid w:val="00F45F0F"/>
    <w:rsid w:val="00F45FDA"/>
    <w:rsid w:val="00F52986"/>
    <w:rsid w:val="00F570C0"/>
    <w:rsid w:val="00F60C5D"/>
    <w:rsid w:val="00F61F77"/>
    <w:rsid w:val="00F6595F"/>
    <w:rsid w:val="00F6743D"/>
    <w:rsid w:val="00F76927"/>
    <w:rsid w:val="00F83274"/>
    <w:rsid w:val="00F85064"/>
    <w:rsid w:val="00F92EBD"/>
    <w:rsid w:val="00FA0705"/>
    <w:rsid w:val="00FA1EFE"/>
    <w:rsid w:val="00FA6DDA"/>
    <w:rsid w:val="00FA734C"/>
    <w:rsid w:val="00FA7457"/>
    <w:rsid w:val="00FB208E"/>
    <w:rsid w:val="00FB3A96"/>
    <w:rsid w:val="00FB3FA8"/>
    <w:rsid w:val="00FB41D6"/>
    <w:rsid w:val="00FB5A01"/>
    <w:rsid w:val="00FC0F38"/>
    <w:rsid w:val="00FC1C80"/>
    <w:rsid w:val="00FC3BAA"/>
    <w:rsid w:val="00FC40A3"/>
    <w:rsid w:val="00FC55F0"/>
    <w:rsid w:val="00FD29FA"/>
    <w:rsid w:val="00FE3896"/>
    <w:rsid w:val="00FE55E8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0689"/>
    <o:shapelayout v:ext="edit">
      <o:idmap v:ext="edit" data="1"/>
    </o:shapelayout>
  </w:shapeDefaults>
  <w:decimalSymbol w:val=","/>
  <w:listSeparator w:val=";"/>
  <w14:docId w14:val="5098C221"/>
  <w15:docId w15:val="{0E506C46-200B-48C9-AAE2-E9442B43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C5970"/>
    <w:rPr>
      <w:rFonts w:ascii="Univers Condensed" w:hAnsi="Univers Condensed"/>
      <w:sz w:val="24"/>
    </w:rPr>
  </w:style>
  <w:style w:type="paragraph" w:styleId="Kop1">
    <w:name w:val="heading 1"/>
    <w:basedOn w:val="Standaard"/>
    <w:next w:val="Standaard"/>
    <w:qFormat/>
    <w:pPr>
      <w:keepNext/>
      <w:framePr w:w="1871" w:h="3466" w:hSpace="142" w:wrap="around" w:vAnchor="text" w:hAnchor="text" w:x="8086" w:y="159"/>
      <w:shd w:val="solid" w:color="FFFFFF" w:fill="FFFFFF"/>
      <w:outlineLvl w:val="0"/>
    </w:pPr>
    <w:rPr>
      <w:i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b/>
      <w:i/>
      <w:sz w:val="20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D2565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D2565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ijschrift">
    <w:name w:val="caption"/>
    <w:basedOn w:val="Standaard"/>
    <w:next w:val="Standaard"/>
    <w:qFormat/>
    <w:pPr>
      <w:framePr w:w="1871" w:h="3466" w:hSpace="142" w:wrap="around" w:vAnchor="text" w:hAnchor="text" w:x="8086" w:y="159"/>
      <w:shd w:val="solid" w:color="FFFFFF" w:fill="FFFFFF"/>
    </w:pPr>
    <w:rPr>
      <w:i/>
    </w:rPr>
  </w:style>
  <w:style w:type="character" w:styleId="Hyperlink">
    <w:name w:val="Hyperlink"/>
    <w:basedOn w:val="Standaardalinea-lettertype"/>
    <w:rsid w:val="002B1A3E"/>
    <w:rPr>
      <w:color w:val="0000FF" w:themeColor="hyperlink"/>
      <w:u w:val="single"/>
    </w:rPr>
  </w:style>
  <w:style w:type="table" w:styleId="Tabelraster">
    <w:name w:val="Table Grid"/>
    <w:basedOn w:val="Standaardtabel"/>
    <w:rsid w:val="00C05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A141B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141B9"/>
    <w:rPr>
      <w:rFonts w:ascii="Tahoma" w:hAnsi="Tahoma" w:cs="Tahoma"/>
      <w:sz w:val="16"/>
      <w:szCs w:val="16"/>
    </w:rPr>
  </w:style>
  <w:style w:type="character" w:customStyle="1" w:styleId="Kop6Char">
    <w:name w:val="Kop 6 Char"/>
    <w:basedOn w:val="Standaardalinea-lettertype"/>
    <w:link w:val="Kop6"/>
    <w:semiHidden/>
    <w:rsid w:val="00D2565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Kop7Char">
    <w:name w:val="Kop 7 Char"/>
    <w:basedOn w:val="Standaardalinea-lettertype"/>
    <w:link w:val="Kop7"/>
    <w:semiHidden/>
    <w:rsid w:val="00D2565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Lijstalinea">
    <w:name w:val="List Paragraph"/>
    <w:basedOn w:val="Standaard"/>
    <w:uiPriority w:val="34"/>
    <w:qFormat/>
    <w:rsid w:val="00367E50"/>
    <w:pPr>
      <w:ind w:left="720"/>
      <w:contextualSpacing/>
    </w:pPr>
  </w:style>
  <w:style w:type="character" w:customStyle="1" w:styleId="s1">
    <w:name w:val="s1"/>
    <w:basedOn w:val="Standaardalinea-lettertype"/>
    <w:rsid w:val="00506C42"/>
    <w:rPr>
      <w:rFonts w:ascii=".SFUIText" w:hAnsi=".SFUIText" w:hint="default"/>
      <w:b w:val="0"/>
      <w:bCs w:val="0"/>
      <w:i w:val="0"/>
      <w:iCs w:val="0"/>
    </w:rPr>
  </w:style>
  <w:style w:type="character" w:styleId="GevolgdeHyperlink">
    <w:name w:val="FollowedHyperlink"/>
    <w:basedOn w:val="Standaardalinea-lettertype"/>
    <w:rsid w:val="00A3527B"/>
    <w:rPr>
      <w:color w:val="80008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A85744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A85744"/>
    <w:rPr>
      <w:rFonts w:asciiTheme="minorHAnsi" w:eastAsiaTheme="minorEastAsia" w:hAnsiTheme="minorHAnsi"/>
      <w:sz w:val="22"/>
      <w:szCs w:val="22"/>
    </w:rPr>
  </w:style>
  <w:style w:type="table" w:styleId="Onopgemaaktetabel4">
    <w:name w:val="Plain Table 4"/>
    <w:basedOn w:val="Standaardtabel"/>
    <w:uiPriority w:val="44"/>
    <w:rsid w:val="00FE6E4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6">
    <w:name w:val="Grid Table 2 Accent 6"/>
    <w:basedOn w:val="Standaardtabel"/>
    <w:uiPriority w:val="47"/>
    <w:rsid w:val="00FE6E4B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2-Accent2">
    <w:name w:val="Grid Table 2 Accent 2"/>
    <w:basedOn w:val="Standaardtabel"/>
    <w:uiPriority w:val="47"/>
    <w:rsid w:val="00A36D1A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2-Accent1">
    <w:name w:val="Grid Table 2 Accent 1"/>
    <w:basedOn w:val="Standaardtabel"/>
    <w:uiPriority w:val="47"/>
    <w:rsid w:val="00A36D1A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5D453A"/>
    <w:rPr>
      <w:color w:val="605E5C"/>
      <w:shd w:val="clear" w:color="auto" w:fill="E1DFDD"/>
    </w:rPr>
  </w:style>
  <w:style w:type="table" w:styleId="Rastertabel2-Accent3">
    <w:name w:val="Grid Table 2 Accent 3"/>
    <w:basedOn w:val="Standaardtabel"/>
    <w:uiPriority w:val="47"/>
    <w:rsid w:val="00ED1F66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2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goirle.n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4EA3B-BB55-4EEC-8CFB-8BA30DE4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goirle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Bemelmans, Liza</dc:creator>
  <cp:lastModifiedBy>Frits Harteveld</cp:lastModifiedBy>
  <cp:revision>9</cp:revision>
  <cp:lastPrinted>2023-04-21T11:40:00Z</cp:lastPrinted>
  <dcterms:created xsi:type="dcterms:W3CDTF">2023-04-18T12:51:00Z</dcterms:created>
  <dcterms:modified xsi:type="dcterms:W3CDTF">2023-05-12T11:28:00Z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pVoetTekstID">
    <vt:i4>270</vt:i4>
  </property>
</Properties>
</file>